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862A824" w:rsidR="00BF7F06" w:rsidRPr="00A11D21" w:rsidRDefault="00FD3E69" w:rsidP="009E4AB7">
      <w:pPr>
        <w:rPr>
          <w:rFonts w:ascii="Calibri" w:hAnsi="Calibri" w:cs="Calibri"/>
          <w:b/>
          <w:bCs/>
        </w:rPr>
      </w:pPr>
      <w:r>
        <w:rPr>
          <w:rFonts w:ascii="Calibri" w:hAnsi="Calibri" w:cs="Calibri"/>
          <w:b/>
          <w:bCs/>
        </w:rPr>
        <w:t xml:space="preserve">Fear Is </w:t>
      </w:r>
      <w:proofErr w:type="gramStart"/>
      <w:r>
        <w:rPr>
          <w:rFonts w:ascii="Calibri" w:hAnsi="Calibri" w:cs="Calibri"/>
          <w:b/>
          <w:bCs/>
        </w:rPr>
        <w:t>A</w:t>
      </w:r>
      <w:proofErr w:type="gramEnd"/>
      <w:r>
        <w:rPr>
          <w:rFonts w:ascii="Calibri" w:hAnsi="Calibri" w:cs="Calibri"/>
          <w:b/>
          <w:bCs/>
        </w:rPr>
        <w:t xml:space="preserve"> Liar</w:t>
      </w:r>
    </w:p>
    <w:p w14:paraId="2CDC2AFF" w14:textId="098ADD35" w:rsidR="007A6325" w:rsidRPr="00A11D21" w:rsidRDefault="00E05637" w:rsidP="009E4AB7">
      <w:pPr>
        <w:rPr>
          <w:rFonts w:ascii="Calibri" w:hAnsi="Calibri" w:cs="Calibri"/>
          <w:b/>
          <w:bCs/>
        </w:rPr>
      </w:pPr>
      <w:r>
        <w:rPr>
          <w:rFonts w:ascii="Calibri" w:hAnsi="Calibri" w:cs="Calibri"/>
          <w:b/>
          <w:bCs/>
        </w:rPr>
        <w:t xml:space="preserve">Great Faith </w:t>
      </w:r>
      <w:proofErr w:type="gramStart"/>
      <w:r>
        <w:rPr>
          <w:rFonts w:ascii="Calibri" w:hAnsi="Calibri" w:cs="Calibri"/>
          <w:b/>
          <w:bCs/>
        </w:rPr>
        <w:t>For</w:t>
      </w:r>
      <w:proofErr w:type="gramEnd"/>
      <w:r>
        <w:rPr>
          <w:rFonts w:ascii="Calibri" w:hAnsi="Calibri" w:cs="Calibri"/>
          <w:b/>
          <w:bCs/>
        </w:rPr>
        <w:t xml:space="preserve"> Troubled Times</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4</w:t>
      </w:r>
      <w:r w:rsidR="00B47A64">
        <w:rPr>
          <w:rFonts w:ascii="Calibri" w:hAnsi="Calibri" w:cs="Calibri"/>
          <w:b/>
          <w:bCs/>
        </w:rPr>
        <w:t xml:space="preserve"> of </w:t>
      </w:r>
      <w:r w:rsidR="00FD3E69">
        <w:rPr>
          <w:rFonts w:ascii="Calibri" w:hAnsi="Calibri" w:cs="Calibri"/>
          <w:b/>
          <w:bCs/>
        </w:rPr>
        <w:t>4</w:t>
      </w:r>
      <w:r w:rsidR="00C01D01" w:rsidRPr="00A11D21">
        <w:rPr>
          <w:rFonts w:ascii="Calibri" w:hAnsi="Calibri" w:cs="Calibri"/>
          <w:b/>
          <w:bCs/>
        </w:rPr>
        <w:t>)</w:t>
      </w:r>
    </w:p>
    <w:p w14:paraId="156A3DE0" w14:textId="100C7DFD" w:rsidR="007A6325" w:rsidRPr="00A11D21" w:rsidRDefault="00E05637" w:rsidP="009E4AB7">
      <w:pPr>
        <w:rPr>
          <w:rFonts w:ascii="Calibri" w:hAnsi="Calibri" w:cs="Calibri"/>
          <w:b/>
          <w:bCs/>
        </w:rPr>
      </w:pPr>
      <w:r>
        <w:rPr>
          <w:rFonts w:ascii="Calibri" w:hAnsi="Calibri" w:cs="Calibri"/>
          <w:b/>
          <w:bCs/>
        </w:rPr>
        <w:t>Luke 7:1-10</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F34C189" w14:textId="03FF03D8" w:rsidR="00E05637" w:rsidRPr="00E05637" w:rsidRDefault="00E05637" w:rsidP="00E05637">
      <w:pPr>
        <w:spacing w:line="276" w:lineRule="auto"/>
        <w:rPr>
          <w:rFonts w:ascii="Calibri" w:hAnsi="Calibri"/>
        </w:rPr>
      </w:pPr>
      <w:r w:rsidRPr="00E05637">
        <w:rPr>
          <w:rFonts w:ascii="Calibri" w:hAnsi="Calibri"/>
        </w:rPr>
        <w:t xml:space="preserve">There are seasons in life that shake us to our core. There are seasons in life that cause us to ask deep questions about what we believe, what our life is about, where we're going, and what's going on. I believe that this moment, this crisis that we're facing today is one of those gray times. I </w:t>
      </w:r>
      <w:r w:rsidR="009E1DF2">
        <w:rPr>
          <w:rFonts w:ascii="Calibri" w:hAnsi="Calibri"/>
        </w:rPr>
        <w:t>have</w:t>
      </w:r>
      <w:r w:rsidRPr="00E05637">
        <w:rPr>
          <w:rFonts w:ascii="Calibri" w:hAnsi="Calibri"/>
        </w:rPr>
        <w:t xml:space="preserve"> some great news for you </w:t>
      </w:r>
      <w:r w:rsidR="007E21E2" w:rsidRPr="00E05637">
        <w:rPr>
          <w:rFonts w:ascii="Calibri" w:hAnsi="Calibri"/>
        </w:rPr>
        <w:t>today</w:t>
      </w:r>
      <w:r w:rsidR="007E21E2">
        <w:rPr>
          <w:rFonts w:ascii="Calibri" w:hAnsi="Calibri"/>
        </w:rPr>
        <w:t xml:space="preserve"> because</w:t>
      </w:r>
      <w:r w:rsidRPr="00E05637">
        <w:rPr>
          <w:rFonts w:ascii="Calibri" w:hAnsi="Calibri"/>
        </w:rPr>
        <w:t xml:space="preserve"> God wants you to be a person </w:t>
      </w:r>
      <w:r w:rsidR="009E1DF2">
        <w:rPr>
          <w:rFonts w:ascii="Calibri" w:hAnsi="Calibri"/>
        </w:rPr>
        <w:t>who</w:t>
      </w:r>
      <w:r w:rsidRPr="00E05637">
        <w:rPr>
          <w:rFonts w:ascii="Calibri" w:hAnsi="Calibri"/>
        </w:rPr>
        <w:t xml:space="preserve"> has great faith in troubled times. You may hear that and think, “That sounds awesome, but that's pretty impossible for me.” I want you to know God has some very specific things that I want to share with you today that will motivate and inspire your faith in and through this difficult crisis that we are facing. It's going to be really a fantastic time. </w:t>
      </w:r>
    </w:p>
    <w:p w14:paraId="65F171B8" w14:textId="77777777" w:rsidR="00E05637" w:rsidRPr="00E05637" w:rsidRDefault="00E05637" w:rsidP="00E05637">
      <w:pPr>
        <w:spacing w:line="276" w:lineRule="auto"/>
        <w:rPr>
          <w:rFonts w:ascii="Calibri" w:hAnsi="Calibri"/>
        </w:rPr>
      </w:pPr>
    </w:p>
    <w:p w14:paraId="7AA48E96" w14:textId="349130FF" w:rsidR="00E05637" w:rsidRPr="00E05637" w:rsidRDefault="00E05637" w:rsidP="00E05637">
      <w:pPr>
        <w:spacing w:line="276" w:lineRule="auto"/>
        <w:rPr>
          <w:rFonts w:ascii="Calibri" w:hAnsi="Calibri"/>
        </w:rPr>
      </w:pPr>
      <w:r w:rsidRPr="00E05637">
        <w:rPr>
          <w:rFonts w:ascii="Calibri" w:hAnsi="Calibri"/>
        </w:rPr>
        <w:t>According to the American Psychiatric Association, 48% of Americans are anxious about getting sick, 40% are anxious about getting seriously ill, and 36% are concerned about their own mental health during this time. You can say that people are actually going corona crazy. Maybe you've been to the grocery store. I made the mistake of sneezing when I was at the grocery store this week. People scattered and gave me dirty looks. I probably should have been more careful</w:t>
      </w:r>
      <w:r w:rsidR="009E1DF2">
        <w:rPr>
          <w:rFonts w:ascii="Calibri" w:hAnsi="Calibri"/>
        </w:rPr>
        <w:t>, b</w:t>
      </w:r>
      <w:r w:rsidRPr="00E05637">
        <w:rPr>
          <w:rFonts w:ascii="Calibri" w:hAnsi="Calibri"/>
        </w:rPr>
        <w:t xml:space="preserve">ut people are nervous. People are cautious. People are wearing masks. People are driving like maniacs. People are fighting over stuff at the grocery store. It's a panicked time </w:t>
      </w:r>
      <w:r w:rsidR="009E1DF2">
        <w:rPr>
          <w:rFonts w:ascii="Calibri" w:hAnsi="Calibri"/>
        </w:rPr>
        <w:t>in which we live</w:t>
      </w:r>
      <w:r w:rsidRPr="00E05637">
        <w:rPr>
          <w:rFonts w:ascii="Calibri" w:hAnsi="Calibri"/>
        </w:rPr>
        <w:t xml:space="preserve">. </w:t>
      </w:r>
    </w:p>
    <w:p w14:paraId="15FEFC2B" w14:textId="77777777" w:rsidR="00E05637" w:rsidRPr="00E05637" w:rsidRDefault="00E05637" w:rsidP="00E05637">
      <w:pPr>
        <w:spacing w:line="276" w:lineRule="auto"/>
        <w:rPr>
          <w:rFonts w:ascii="Calibri" w:hAnsi="Calibri"/>
        </w:rPr>
      </w:pPr>
    </w:p>
    <w:p w14:paraId="721CB1D8" w14:textId="4BF03416" w:rsidR="00E05637" w:rsidRPr="00E05637" w:rsidRDefault="00E05637" w:rsidP="00E05637">
      <w:pPr>
        <w:spacing w:line="276" w:lineRule="auto"/>
        <w:rPr>
          <w:rFonts w:ascii="Calibri" w:hAnsi="Calibri"/>
        </w:rPr>
      </w:pPr>
      <w:r w:rsidRPr="00E05637">
        <w:rPr>
          <w:rFonts w:ascii="Calibri" w:hAnsi="Calibri"/>
        </w:rPr>
        <w:t>But I want us to see an example of great faith today. I want you to look at Luke 7 about a man who had great faith. I want to tell you why faith matters so much</w:t>
      </w:r>
      <w:r w:rsidR="009E1DF2">
        <w:rPr>
          <w:rFonts w:ascii="Calibri" w:hAnsi="Calibri"/>
        </w:rPr>
        <w:t>,</w:t>
      </w:r>
      <w:r w:rsidRPr="00E05637">
        <w:rPr>
          <w:rFonts w:ascii="Calibri" w:hAnsi="Calibri"/>
        </w:rPr>
        <w:t xml:space="preserve"> </w:t>
      </w:r>
      <w:r w:rsidR="009E1DF2">
        <w:rPr>
          <w:rFonts w:ascii="Calibri" w:hAnsi="Calibri"/>
        </w:rPr>
        <w:t>b</w:t>
      </w:r>
      <w:r w:rsidRPr="00E05637">
        <w:rPr>
          <w:rFonts w:ascii="Calibri" w:hAnsi="Calibri"/>
        </w:rPr>
        <w:t>ecause we live in a time and a place where faith is on the decline. The largest religious group of people in our country are what they call the “</w:t>
      </w:r>
      <w:proofErr w:type="spellStart"/>
      <w:r w:rsidRPr="00E05637">
        <w:rPr>
          <w:rFonts w:ascii="Calibri" w:hAnsi="Calibri"/>
        </w:rPr>
        <w:t>nones</w:t>
      </w:r>
      <w:proofErr w:type="spellEnd"/>
      <w:r w:rsidRPr="00E05637">
        <w:rPr>
          <w:rFonts w:ascii="Calibri" w:hAnsi="Calibri"/>
        </w:rPr>
        <w:t xml:space="preserve">.” It’s the people who say that they have no faith. Over the last 13 years, this number has risen from 13% to almost 25%. More and more people are saying that they don't have faith. But we need faith to help us get through some really tough times. </w:t>
      </w:r>
    </w:p>
    <w:p w14:paraId="51DF9C76" w14:textId="77777777" w:rsidR="00E05637" w:rsidRPr="00E05637" w:rsidRDefault="00E05637" w:rsidP="00E05637">
      <w:pPr>
        <w:spacing w:line="276" w:lineRule="auto"/>
        <w:rPr>
          <w:rFonts w:ascii="Calibri" w:hAnsi="Calibri"/>
        </w:rPr>
      </w:pPr>
    </w:p>
    <w:p w14:paraId="0A82316A" w14:textId="40F018D3" w:rsidR="00E05637" w:rsidRPr="00E05637" w:rsidRDefault="00E05637" w:rsidP="00E05637">
      <w:pPr>
        <w:spacing w:line="276" w:lineRule="auto"/>
        <w:rPr>
          <w:rFonts w:ascii="Calibri" w:hAnsi="Calibri"/>
        </w:rPr>
      </w:pPr>
      <w:r w:rsidRPr="00E05637">
        <w:rPr>
          <w:rFonts w:ascii="Calibri" w:hAnsi="Calibri"/>
        </w:rPr>
        <w:t xml:space="preserve">I love the story I'm going to share with you because it's a story of an outsider. Sometimes we think about spiritual insiders and spiritual outsiders. Spiritual outsiders are the people </w:t>
      </w:r>
      <w:r w:rsidR="009E1DF2">
        <w:rPr>
          <w:rFonts w:ascii="Calibri" w:hAnsi="Calibri"/>
        </w:rPr>
        <w:t>who</w:t>
      </w:r>
      <w:r w:rsidRPr="00E05637">
        <w:rPr>
          <w:rFonts w:ascii="Calibri" w:hAnsi="Calibri"/>
        </w:rPr>
        <w:t xml:space="preserve"> don't know really what to say. They don't know all the lingo. They don't know the culture. They don't know what to wear. They don't know what they're supposed to give. They don't know what they're supposed to do. Then there</w:t>
      </w:r>
      <w:r w:rsidR="009E1DF2">
        <w:rPr>
          <w:rFonts w:ascii="Calibri" w:hAnsi="Calibri"/>
        </w:rPr>
        <w:t xml:space="preserve"> are</w:t>
      </w:r>
      <w:r w:rsidRPr="00E05637">
        <w:rPr>
          <w:rFonts w:ascii="Calibri" w:hAnsi="Calibri"/>
        </w:rPr>
        <w:t xml:space="preserve"> the insider people </w:t>
      </w:r>
      <w:r w:rsidR="009E1DF2">
        <w:rPr>
          <w:rFonts w:ascii="Calibri" w:hAnsi="Calibri"/>
        </w:rPr>
        <w:t>who</w:t>
      </w:r>
      <w:r w:rsidRPr="00E05637">
        <w:rPr>
          <w:rFonts w:ascii="Calibri" w:hAnsi="Calibri"/>
        </w:rPr>
        <w:t xml:space="preserve"> are supposed to know what the Bible says</w:t>
      </w:r>
      <w:r w:rsidR="009E1DF2">
        <w:rPr>
          <w:rFonts w:ascii="Calibri" w:hAnsi="Calibri"/>
        </w:rPr>
        <w:t>,</w:t>
      </w:r>
      <w:r w:rsidRPr="00E05637">
        <w:rPr>
          <w:rFonts w:ascii="Calibri" w:hAnsi="Calibri"/>
        </w:rPr>
        <w:t xml:space="preserve"> to have all the inside scoop, to know the this and the that, and all that. There</w:t>
      </w:r>
      <w:r w:rsidR="009E1DF2">
        <w:rPr>
          <w:rFonts w:ascii="Calibri" w:hAnsi="Calibri"/>
        </w:rPr>
        <w:t xml:space="preserve"> are</w:t>
      </w:r>
      <w:r w:rsidRPr="00E05637">
        <w:rPr>
          <w:rFonts w:ascii="Calibri" w:hAnsi="Calibri"/>
        </w:rPr>
        <w:t xml:space="preserve"> insiders and outsiders. Many times we associate the insiders as being the people of faith. But in this particular story, it's the story of a man who had great faith, but he was actually </w:t>
      </w:r>
      <w:r w:rsidRPr="00E05637">
        <w:rPr>
          <w:rFonts w:ascii="Calibri" w:hAnsi="Calibri"/>
        </w:rPr>
        <w:lastRenderedPageBreak/>
        <w:t xml:space="preserve">an outsider. He was somebody who was on the peripheral. He was somebody </w:t>
      </w:r>
      <w:r w:rsidR="00C2790E">
        <w:rPr>
          <w:rFonts w:ascii="Calibri" w:hAnsi="Calibri"/>
        </w:rPr>
        <w:t xml:space="preserve">who </w:t>
      </w:r>
      <w:r w:rsidRPr="00E05637">
        <w:rPr>
          <w:rFonts w:ascii="Calibri" w:hAnsi="Calibri"/>
        </w:rPr>
        <w:t xml:space="preserve">wasn't even on the radar. He was somebody </w:t>
      </w:r>
      <w:r w:rsidR="00C2790E">
        <w:rPr>
          <w:rFonts w:ascii="Calibri" w:hAnsi="Calibri"/>
        </w:rPr>
        <w:t>who</w:t>
      </w:r>
      <w:r w:rsidRPr="00E05637">
        <w:rPr>
          <w:rFonts w:ascii="Calibri" w:hAnsi="Calibri"/>
        </w:rPr>
        <w:t xml:space="preserve"> wasn't supposed to know anything about God. He’s known as the centurion of Luke 7. </w:t>
      </w:r>
    </w:p>
    <w:p w14:paraId="3FAE5B1E" w14:textId="77777777" w:rsidR="00E05637" w:rsidRPr="00E05637" w:rsidRDefault="00E05637" w:rsidP="00E05637">
      <w:pPr>
        <w:spacing w:line="276" w:lineRule="auto"/>
        <w:rPr>
          <w:rFonts w:ascii="Calibri" w:hAnsi="Calibri"/>
        </w:rPr>
      </w:pPr>
    </w:p>
    <w:p w14:paraId="1EEA5CCD" w14:textId="2EBD8B50" w:rsidR="00E05637" w:rsidRPr="00E05637" w:rsidRDefault="00E05637" w:rsidP="00E05637">
      <w:pPr>
        <w:spacing w:line="276" w:lineRule="auto"/>
        <w:rPr>
          <w:rFonts w:ascii="Calibri" w:hAnsi="Calibri"/>
        </w:rPr>
      </w:pPr>
      <w:r w:rsidRPr="00E05637">
        <w:rPr>
          <w:rFonts w:ascii="Calibri" w:hAnsi="Calibri"/>
        </w:rPr>
        <w:t xml:space="preserve">The centurion is an interesting guy. In fact, centurions in the Bible in the Roman culture in the first century were men </w:t>
      </w:r>
      <w:r w:rsidR="00C2790E">
        <w:rPr>
          <w:rFonts w:ascii="Calibri" w:hAnsi="Calibri"/>
        </w:rPr>
        <w:t>who</w:t>
      </w:r>
      <w:r w:rsidRPr="00E05637">
        <w:rPr>
          <w:rFonts w:ascii="Calibri" w:hAnsi="Calibri"/>
        </w:rPr>
        <w:t xml:space="preserve"> led soldiers of units of 100. They were a man's man. I'm imagining this centurion in Luke 7 was like a crossover between Vin Diesel, Jason Statham, and the Rock. He was a warrior. Maybe he was 6’2”, 215-225 pounds, could bench press the world. He was a man </w:t>
      </w:r>
      <w:r w:rsidR="00C2790E">
        <w:rPr>
          <w:rFonts w:ascii="Calibri" w:hAnsi="Calibri"/>
        </w:rPr>
        <w:t xml:space="preserve">who </w:t>
      </w:r>
      <w:r w:rsidRPr="00E05637">
        <w:rPr>
          <w:rFonts w:ascii="Calibri" w:hAnsi="Calibri"/>
        </w:rPr>
        <w:t xml:space="preserve">was a leader. He was loyal. He was disciplined. He was faithful. He was valiant in times of war. In fact, Roman centurions actually fought on the front lines of the battle. They did not stand at the back and watch everybody else. They were in the middle of the mix. This was one bad dude. </w:t>
      </w:r>
    </w:p>
    <w:p w14:paraId="1FF6E237" w14:textId="77777777" w:rsidR="00E05637" w:rsidRPr="00E05637" w:rsidRDefault="00E05637" w:rsidP="00E05637">
      <w:pPr>
        <w:spacing w:line="276" w:lineRule="auto"/>
        <w:rPr>
          <w:rFonts w:ascii="Calibri" w:hAnsi="Calibri"/>
        </w:rPr>
      </w:pPr>
    </w:p>
    <w:p w14:paraId="5D51253B" w14:textId="58A1B944" w:rsidR="00E05637" w:rsidRPr="00E05637" w:rsidRDefault="00E05637" w:rsidP="00E05637">
      <w:pPr>
        <w:spacing w:line="276" w:lineRule="auto"/>
        <w:rPr>
          <w:rFonts w:ascii="Calibri" w:hAnsi="Calibri"/>
        </w:rPr>
      </w:pPr>
      <w:r w:rsidRPr="00E05637">
        <w:rPr>
          <w:rFonts w:ascii="Calibri" w:hAnsi="Calibri"/>
        </w:rPr>
        <w:t xml:space="preserve">One day, this centurion has a servant </w:t>
      </w:r>
      <w:r w:rsidR="00C2790E">
        <w:rPr>
          <w:rFonts w:ascii="Calibri" w:hAnsi="Calibri"/>
        </w:rPr>
        <w:t>who was</w:t>
      </w:r>
      <w:r w:rsidRPr="00E05637">
        <w:rPr>
          <w:rFonts w:ascii="Calibri" w:hAnsi="Calibri"/>
        </w:rPr>
        <w:t xml:space="preserve"> dying. He asked the Jewish leaders to go find Jesus and ask Him to come heal the servant. While Jesus </w:t>
      </w:r>
      <w:r w:rsidR="00C2790E">
        <w:rPr>
          <w:rFonts w:ascii="Calibri" w:hAnsi="Calibri"/>
        </w:rPr>
        <w:t>wa</w:t>
      </w:r>
      <w:r w:rsidRPr="00E05637">
        <w:rPr>
          <w:rFonts w:ascii="Calibri" w:hAnsi="Calibri"/>
        </w:rPr>
        <w:t>s on the way, a second group (</w:t>
      </w:r>
      <w:proofErr w:type="gramStart"/>
      <w:r w:rsidRPr="00E05637">
        <w:rPr>
          <w:rFonts w:ascii="Calibri" w:hAnsi="Calibri"/>
        </w:rPr>
        <w:t>actually a</w:t>
      </w:r>
      <w:proofErr w:type="gramEnd"/>
      <w:r w:rsidRPr="00E05637">
        <w:rPr>
          <w:rFonts w:ascii="Calibri" w:hAnsi="Calibri"/>
        </w:rPr>
        <w:t xml:space="preserve"> group of servants from the man's house) stop</w:t>
      </w:r>
      <w:r w:rsidR="00C2790E">
        <w:rPr>
          <w:rFonts w:ascii="Calibri" w:hAnsi="Calibri"/>
        </w:rPr>
        <w:t>ped</w:t>
      </w:r>
      <w:r w:rsidRPr="00E05637">
        <w:rPr>
          <w:rFonts w:ascii="Calibri" w:hAnsi="Calibri"/>
        </w:rPr>
        <w:t xml:space="preserve"> him. They sa</w:t>
      </w:r>
      <w:r w:rsidR="00C2790E">
        <w:rPr>
          <w:rFonts w:ascii="Calibri" w:hAnsi="Calibri"/>
        </w:rPr>
        <w:t>id</w:t>
      </w:r>
      <w:r w:rsidRPr="00E05637">
        <w:rPr>
          <w:rFonts w:ascii="Calibri" w:hAnsi="Calibri"/>
        </w:rPr>
        <w:t xml:space="preserve">, “Thank you for coming to take care of our friend. </w:t>
      </w:r>
      <w:r w:rsidR="00C2790E">
        <w:rPr>
          <w:rFonts w:ascii="Calibri" w:hAnsi="Calibri"/>
        </w:rPr>
        <w:t>O</w:t>
      </w:r>
      <w:r w:rsidRPr="00E05637">
        <w:rPr>
          <w:rFonts w:ascii="Calibri" w:hAnsi="Calibri"/>
        </w:rPr>
        <w:t xml:space="preserve">ur centurion wanted us to tell you, if you will just give the word, if you will just say ‘be healed’ – you don't even have to come to our house to touch this guy and to pray for this guy - and he'll be healed.” Jesus’ comment on the faith of the centurion was, “I haven't found such great faith in all of Israel.” This outsider now </w:t>
      </w:r>
      <w:r w:rsidR="00C2790E">
        <w:rPr>
          <w:rFonts w:ascii="Calibri" w:hAnsi="Calibri"/>
        </w:rPr>
        <w:t>became</w:t>
      </w:r>
      <w:r w:rsidRPr="00E05637">
        <w:rPr>
          <w:rFonts w:ascii="Calibri" w:hAnsi="Calibri"/>
        </w:rPr>
        <w:t xml:space="preserve"> an insider. </w:t>
      </w:r>
    </w:p>
    <w:p w14:paraId="0D0E2CB1" w14:textId="77777777" w:rsidR="00E05637" w:rsidRPr="00E05637" w:rsidRDefault="00E05637" w:rsidP="00E05637">
      <w:pPr>
        <w:spacing w:line="276" w:lineRule="auto"/>
        <w:rPr>
          <w:rFonts w:ascii="Calibri" w:hAnsi="Calibri"/>
        </w:rPr>
      </w:pPr>
    </w:p>
    <w:p w14:paraId="73D5371F" w14:textId="77777777" w:rsidR="00E05637" w:rsidRPr="00E05637" w:rsidRDefault="00E05637" w:rsidP="00E05637">
      <w:pPr>
        <w:spacing w:line="276" w:lineRule="auto"/>
        <w:rPr>
          <w:rFonts w:ascii="Calibri" w:hAnsi="Calibri"/>
        </w:rPr>
      </w:pPr>
      <w:r w:rsidRPr="00E05637">
        <w:rPr>
          <w:rFonts w:ascii="Calibri" w:hAnsi="Calibri"/>
        </w:rPr>
        <w:t>The Roman centurion was an outsider religiously. He was a Roman. Romans were polytheistic. They worshipped all kinds of gods. They had all kinds of unusual and odd religious beliefs unlike the Jews.</w:t>
      </w:r>
    </w:p>
    <w:p w14:paraId="55B0A2A3" w14:textId="77777777" w:rsidR="00E05637" w:rsidRPr="00E05637" w:rsidRDefault="00E05637" w:rsidP="00E05637">
      <w:pPr>
        <w:spacing w:line="276" w:lineRule="auto"/>
        <w:rPr>
          <w:rFonts w:ascii="Calibri" w:hAnsi="Calibri"/>
        </w:rPr>
      </w:pPr>
    </w:p>
    <w:p w14:paraId="745C2326" w14:textId="77777777" w:rsidR="00E05637" w:rsidRPr="00E05637" w:rsidRDefault="00E05637" w:rsidP="00E05637">
      <w:pPr>
        <w:spacing w:line="276" w:lineRule="auto"/>
        <w:rPr>
          <w:rFonts w:ascii="Calibri" w:hAnsi="Calibri"/>
        </w:rPr>
      </w:pPr>
      <w:r w:rsidRPr="00E05637">
        <w:rPr>
          <w:rFonts w:ascii="Calibri" w:hAnsi="Calibri"/>
        </w:rPr>
        <w:t xml:space="preserve">He was an outsider ethnically. He was a Gentile. Jesus was a Jew, so there was distance there. He was from a faraway place and the Roman Empire conquered the land of Palestine that we know as the Holy Land. The Jewish people generally hated the Romans. They did not like them. In this particular instance, they did like this one centurion because he gave some money to the building program and built the synagogue. But in general, this centurion was a total outsider. Yet he had faith that was commended by Jesus. </w:t>
      </w:r>
    </w:p>
    <w:p w14:paraId="0DBD6424" w14:textId="77777777" w:rsidR="00E05637" w:rsidRPr="00E05637" w:rsidRDefault="00E05637" w:rsidP="00E05637">
      <w:pPr>
        <w:spacing w:line="276" w:lineRule="auto"/>
        <w:rPr>
          <w:rFonts w:ascii="Calibri" w:hAnsi="Calibri"/>
        </w:rPr>
      </w:pPr>
    </w:p>
    <w:p w14:paraId="35B76BF5" w14:textId="61E8AE62" w:rsidR="00E05637" w:rsidRPr="00E05637" w:rsidRDefault="00E05637" w:rsidP="00E05637">
      <w:pPr>
        <w:spacing w:line="276" w:lineRule="auto"/>
        <w:rPr>
          <w:rFonts w:ascii="Calibri" w:hAnsi="Calibri"/>
        </w:rPr>
      </w:pPr>
      <w:r w:rsidRPr="00E05637">
        <w:rPr>
          <w:rFonts w:ascii="Calibri" w:hAnsi="Calibri"/>
        </w:rPr>
        <w:t>In fact, the only time that Jesus was amazed at somebody's faith is right here in Luke 7. This word “amazed” is used in Mark 6, but it's a totally different story. It references Jesus going to His hometown. It says, “Jesus was amazed at their unbelief.” All the people that Jesus went to high school with</w:t>
      </w:r>
      <w:r w:rsidR="00C2790E">
        <w:rPr>
          <w:rFonts w:ascii="Calibri" w:hAnsi="Calibri"/>
        </w:rPr>
        <w:t xml:space="preserve"> and</w:t>
      </w:r>
      <w:r w:rsidRPr="00E05637">
        <w:rPr>
          <w:rFonts w:ascii="Calibri" w:hAnsi="Calibri"/>
        </w:rPr>
        <w:t xml:space="preserve"> all the people that Jesus grew up </w:t>
      </w:r>
      <w:r w:rsidR="00C2790E">
        <w:rPr>
          <w:rFonts w:ascii="Calibri" w:hAnsi="Calibri"/>
        </w:rPr>
        <w:t xml:space="preserve">with </w:t>
      </w:r>
      <w:r w:rsidRPr="00E05637">
        <w:rPr>
          <w:rFonts w:ascii="Calibri" w:hAnsi="Calibri"/>
        </w:rPr>
        <w:t xml:space="preserve">in the neighborhood, didn't have any faith. Jesus was shocked at how little faith they had. That's the same word that is used in </w:t>
      </w:r>
      <w:r w:rsidRPr="00E05637">
        <w:rPr>
          <w:rFonts w:ascii="Calibri" w:hAnsi="Calibri"/>
        </w:rPr>
        <w:lastRenderedPageBreak/>
        <w:t>Luke 7 when it says He was amazed at the centurion’s faith. This guy</w:t>
      </w:r>
      <w:r w:rsidR="00C2790E">
        <w:rPr>
          <w:rFonts w:ascii="Calibri" w:hAnsi="Calibri"/>
        </w:rPr>
        <w:t xml:space="preserve"> is a</w:t>
      </w:r>
      <w:r w:rsidRPr="00E05637">
        <w:rPr>
          <w:rFonts w:ascii="Calibri" w:hAnsi="Calibri"/>
        </w:rPr>
        <w:t xml:space="preserve"> warrior. This guy</w:t>
      </w:r>
      <w:r w:rsidR="00C2790E">
        <w:rPr>
          <w:rFonts w:ascii="Calibri" w:hAnsi="Calibri"/>
        </w:rPr>
        <w:t xml:space="preserve"> is</w:t>
      </w:r>
      <w:r w:rsidRPr="00E05637">
        <w:rPr>
          <w:rFonts w:ascii="Calibri" w:hAnsi="Calibri"/>
        </w:rPr>
        <w:t xml:space="preserve"> a Roman. This guy</w:t>
      </w:r>
      <w:r w:rsidR="00C2790E">
        <w:rPr>
          <w:rFonts w:ascii="Calibri" w:hAnsi="Calibri"/>
        </w:rPr>
        <w:t xml:space="preserve"> is</w:t>
      </w:r>
      <w:r w:rsidRPr="00E05637">
        <w:rPr>
          <w:rFonts w:ascii="Calibri" w:hAnsi="Calibri"/>
        </w:rPr>
        <w:t xml:space="preserve"> a centurion. This guy is a Gentile and yet he ha</w:t>
      </w:r>
      <w:r w:rsidR="00C2790E">
        <w:rPr>
          <w:rFonts w:ascii="Calibri" w:hAnsi="Calibri"/>
        </w:rPr>
        <w:t>d</w:t>
      </w:r>
      <w:r w:rsidRPr="00E05637">
        <w:rPr>
          <w:rFonts w:ascii="Calibri" w:hAnsi="Calibri"/>
        </w:rPr>
        <w:t xml:space="preserve"> more faith than </w:t>
      </w:r>
      <w:proofErr w:type="gramStart"/>
      <w:r w:rsidRPr="00E05637">
        <w:rPr>
          <w:rFonts w:ascii="Calibri" w:hAnsi="Calibri"/>
        </w:rPr>
        <w:t>all of</w:t>
      </w:r>
      <w:proofErr w:type="gramEnd"/>
      <w:r w:rsidRPr="00E05637">
        <w:rPr>
          <w:rFonts w:ascii="Calibri" w:hAnsi="Calibri"/>
        </w:rPr>
        <w:t xml:space="preserve"> the Jewish people who think they're so spiritual.</w:t>
      </w:r>
    </w:p>
    <w:p w14:paraId="58B5564B" w14:textId="77777777" w:rsidR="00E05637" w:rsidRPr="00E05637" w:rsidRDefault="00E05637" w:rsidP="00E05637">
      <w:pPr>
        <w:spacing w:line="276" w:lineRule="auto"/>
        <w:rPr>
          <w:rFonts w:ascii="Calibri" w:hAnsi="Calibri"/>
        </w:rPr>
      </w:pPr>
    </w:p>
    <w:p w14:paraId="3FBC4F3E" w14:textId="77777777" w:rsidR="00E05637" w:rsidRPr="00E05637" w:rsidRDefault="00E05637" w:rsidP="00E05637">
      <w:pPr>
        <w:spacing w:line="276" w:lineRule="auto"/>
        <w:rPr>
          <w:rFonts w:ascii="Calibri" w:hAnsi="Calibri"/>
        </w:rPr>
      </w:pPr>
      <w:r w:rsidRPr="00E05637">
        <w:rPr>
          <w:rFonts w:ascii="Calibri" w:hAnsi="Calibri"/>
        </w:rPr>
        <w:t xml:space="preserve">What were the key ingredients that allowed this man to have such great faith? I want you to write these three things down. I want us to see what it means to have great faith. When you have great faith, it simply means you're willing to believe the things that God has said that are difficult. </w:t>
      </w:r>
    </w:p>
    <w:p w14:paraId="3638C8C1" w14:textId="77777777" w:rsidR="00E05637" w:rsidRPr="00E05637" w:rsidRDefault="00E05637" w:rsidP="00E05637">
      <w:pPr>
        <w:spacing w:line="276" w:lineRule="auto"/>
        <w:rPr>
          <w:rFonts w:ascii="Calibri" w:hAnsi="Calibri"/>
        </w:rPr>
      </w:pPr>
    </w:p>
    <w:p w14:paraId="3B7A55AD" w14:textId="77777777" w:rsidR="00E05637" w:rsidRPr="00E05637" w:rsidRDefault="00E05637" w:rsidP="00E05637">
      <w:pPr>
        <w:spacing w:line="276" w:lineRule="auto"/>
        <w:rPr>
          <w:rFonts w:ascii="Calibri" w:hAnsi="Calibri"/>
        </w:rPr>
      </w:pPr>
      <w:r w:rsidRPr="00E05637">
        <w:rPr>
          <w:rFonts w:ascii="Calibri" w:hAnsi="Calibri"/>
        </w:rPr>
        <w:t xml:space="preserve">“My God shall supply all of your needs according to His riches in glory” (Philippians 4:19). </w:t>
      </w:r>
    </w:p>
    <w:p w14:paraId="5F35A536" w14:textId="77777777" w:rsidR="00E05637" w:rsidRPr="00E05637" w:rsidRDefault="00E05637" w:rsidP="00E05637">
      <w:pPr>
        <w:spacing w:line="276" w:lineRule="auto"/>
        <w:rPr>
          <w:rFonts w:ascii="Calibri" w:hAnsi="Calibri"/>
        </w:rPr>
      </w:pPr>
    </w:p>
    <w:p w14:paraId="281000E1" w14:textId="0D5B0681" w:rsidR="00E05637" w:rsidRPr="00E05637" w:rsidRDefault="00E05637" w:rsidP="00E05637">
      <w:pPr>
        <w:spacing w:line="276" w:lineRule="auto"/>
        <w:rPr>
          <w:rFonts w:ascii="Calibri" w:hAnsi="Calibri"/>
        </w:rPr>
      </w:pPr>
      <w:r w:rsidRPr="00E05637">
        <w:rPr>
          <w:rFonts w:ascii="Calibri" w:hAnsi="Calibri"/>
        </w:rPr>
        <w:t xml:space="preserve">Do you believe that God can meet your needs? If you really believe that, if that's really in the core of your being, then you may be a person </w:t>
      </w:r>
      <w:r w:rsidR="00C2790E">
        <w:rPr>
          <w:rFonts w:ascii="Calibri" w:hAnsi="Calibri"/>
        </w:rPr>
        <w:t>who</w:t>
      </w:r>
      <w:r w:rsidRPr="00E05637">
        <w:rPr>
          <w:rFonts w:ascii="Calibri" w:hAnsi="Calibri"/>
        </w:rPr>
        <w:t xml:space="preserve"> has great faith. If you're still working on that, you're striving for that, </w:t>
      </w:r>
      <w:r w:rsidR="00C2790E">
        <w:rPr>
          <w:rFonts w:ascii="Calibri" w:hAnsi="Calibri"/>
        </w:rPr>
        <w:t xml:space="preserve">then </w:t>
      </w:r>
      <w:r w:rsidRPr="00E05637">
        <w:rPr>
          <w:rFonts w:ascii="Calibri" w:hAnsi="Calibri"/>
        </w:rPr>
        <w:t xml:space="preserve">you're moving towards being a person of great faith. </w:t>
      </w:r>
      <w:r w:rsidR="00C2790E">
        <w:rPr>
          <w:rFonts w:ascii="Calibri" w:hAnsi="Calibri"/>
        </w:rPr>
        <w:t>G</w:t>
      </w:r>
      <w:r w:rsidRPr="00E05637">
        <w:rPr>
          <w:rFonts w:ascii="Calibri" w:hAnsi="Calibri"/>
        </w:rPr>
        <w:t xml:space="preserve">reat faith just means you can believe God for anything. </w:t>
      </w:r>
    </w:p>
    <w:p w14:paraId="08FE7FAC" w14:textId="77777777" w:rsidR="00E05637" w:rsidRPr="00E05637" w:rsidRDefault="00E05637" w:rsidP="00E05637">
      <w:pPr>
        <w:spacing w:line="276" w:lineRule="auto"/>
        <w:rPr>
          <w:rFonts w:ascii="Calibri" w:hAnsi="Calibri"/>
        </w:rPr>
      </w:pPr>
    </w:p>
    <w:p w14:paraId="2674AB59" w14:textId="77777777" w:rsidR="00E05637" w:rsidRPr="00E05637" w:rsidRDefault="00E05637" w:rsidP="00E05637">
      <w:pPr>
        <w:spacing w:line="276" w:lineRule="auto"/>
        <w:rPr>
          <w:rFonts w:ascii="Calibri" w:hAnsi="Calibri"/>
        </w:rPr>
      </w:pPr>
      <w:r w:rsidRPr="00E05637">
        <w:rPr>
          <w:rFonts w:ascii="Calibri" w:hAnsi="Calibri"/>
        </w:rPr>
        <w:t xml:space="preserve">How do we do that? </w:t>
      </w:r>
    </w:p>
    <w:p w14:paraId="64DE4235" w14:textId="77777777" w:rsidR="00E05637" w:rsidRPr="00E05637" w:rsidRDefault="00E05637" w:rsidP="00E05637">
      <w:pPr>
        <w:spacing w:line="276" w:lineRule="auto"/>
        <w:rPr>
          <w:rFonts w:ascii="Calibri" w:hAnsi="Calibri"/>
        </w:rPr>
      </w:pPr>
    </w:p>
    <w:p w14:paraId="3D9ED308" w14:textId="55F53A15" w:rsidR="00E05637" w:rsidRPr="00E05637" w:rsidRDefault="00E05637" w:rsidP="00E05637">
      <w:pPr>
        <w:spacing w:line="276" w:lineRule="auto"/>
        <w:rPr>
          <w:rFonts w:ascii="Calibri" w:hAnsi="Calibri"/>
          <w:b/>
          <w:bCs/>
        </w:rPr>
      </w:pPr>
      <w:r w:rsidRPr="00E05637">
        <w:rPr>
          <w:rFonts w:ascii="Calibri" w:hAnsi="Calibri"/>
          <w:b/>
          <w:bCs/>
        </w:rPr>
        <w:t xml:space="preserve">1. My Faith Is Built </w:t>
      </w:r>
      <w:proofErr w:type="gramStart"/>
      <w:r w:rsidRPr="00E05637">
        <w:rPr>
          <w:rFonts w:ascii="Calibri" w:hAnsi="Calibri"/>
          <w:b/>
          <w:bCs/>
        </w:rPr>
        <w:t>In</w:t>
      </w:r>
      <w:proofErr w:type="gramEnd"/>
      <w:r w:rsidRPr="00E05637">
        <w:rPr>
          <w:rFonts w:ascii="Calibri" w:hAnsi="Calibri"/>
          <w:b/>
          <w:bCs/>
        </w:rPr>
        <w:t xml:space="preserve"> Times Of Great Need</w:t>
      </w:r>
      <w:r w:rsidR="007E21E2">
        <w:rPr>
          <w:rFonts w:ascii="Calibri" w:hAnsi="Calibri"/>
          <w:b/>
          <w:bCs/>
        </w:rPr>
        <w:t>.</w:t>
      </w:r>
    </w:p>
    <w:p w14:paraId="1112A357" w14:textId="77777777" w:rsidR="00E05637" w:rsidRPr="00E05637" w:rsidRDefault="00E05637" w:rsidP="00E05637">
      <w:pPr>
        <w:spacing w:line="276" w:lineRule="auto"/>
        <w:rPr>
          <w:rFonts w:ascii="Calibri" w:hAnsi="Calibri"/>
        </w:rPr>
      </w:pPr>
    </w:p>
    <w:p w14:paraId="1310F462" w14:textId="4B501C66" w:rsidR="00E05637" w:rsidRPr="00E05637" w:rsidRDefault="00E05637" w:rsidP="00E05637">
      <w:pPr>
        <w:spacing w:line="276" w:lineRule="auto"/>
        <w:rPr>
          <w:rFonts w:ascii="Calibri" w:hAnsi="Calibri"/>
        </w:rPr>
      </w:pPr>
      <w:r w:rsidRPr="00E05637">
        <w:rPr>
          <w:rFonts w:ascii="Calibri" w:hAnsi="Calibri"/>
        </w:rPr>
        <w:t xml:space="preserve">Our country is in a time of great need. People can't work. I was driving the other day to the </w:t>
      </w:r>
      <w:proofErr w:type="gramStart"/>
      <w:r w:rsidRPr="00E05637">
        <w:rPr>
          <w:rFonts w:ascii="Calibri" w:hAnsi="Calibri"/>
        </w:rPr>
        <w:t>church</w:t>
      </w:r>
      <w:proofErr w:type="gramEnd"/>
      <w:r w:rsidRPr="00E05637">
        <w:rPr>
          <w:rFonts w:ascii="Calibri" w:hAnsi="Calibri"/>
        </w:rPr>
        <w:t xml:space="preserve"> and </w:t>
      </w:r>
      <w:r w:rsidR="00C2790E">
        <w:rPr>
          <w:rFonts w:ascii="Calibri" w:hAnsi="Calibri"/>
        </w:rPr>
        <w:t>no one was</w:t>
      </w:r>
      <w:r w:rsidRPr="00E05637">
        <w:rPr>
          <w:rFonts w:ascii="Calibri" w:hAnsi="Calibri"/>
        </w:rPr>
        <w:t xml:space="preserve"> on the roads. At first I thought, “That's awesome. I love no traffic,” and then I thought “That's kind of an ominous feeling. Where is everybody?” I can't go to the movies. I can't go to a ball game. I can't get together with my friends. We're all social distancing. It’s a weird feeling.</w:t>
      </w:r>
    </w:p>
    <w:p w14:paraId="0C7C1AC9" w14:textId="77777777" w:rsidR="00E05637" w:rsidRPr="00E05637" w:rsidRDefault="00E05637" w:rsidP="00E05637">
      <w:pPr>
        <w:spacing w:line="276" w:lineRule="auto"/>
        <w:rPr>
          <w:rFonts w:ascii="Calibri" w:hAnsi="Calibri"/>
        </w:rPr>
      </w:pPr>
    </w:p>
    <w:p w14:paraId="101C59EE" w14:textId="77777777" w:rsidR="00E05637" w:rsidRPr="00E05637" w:rsidRDefault="00E05637" w:rsidP="00E05637">
      <w:pPr>
        <w:spacing w:line="276" w:lineRule="auto"/>
        <w:rPr>
          <w:rFonts w:ascii="Calibri" w:hAnsi="Calibri"/>
        </w:rPr>
      </w:pPr>
      <w:r w:rsidRPr="00E05637">
        <w:rPr>
          <w:rFonts w:ascii="Calibri" w:hAnsi="Calibri"/>
        </w:rPr>
        <w:t xml:space="preserve">But I've also found that God often does His greatest work in the times of greatest adversity. During this time, don't miss what God wants to do in your heart. </w:t>
      </w:r>
    </w:p>
    <w:p w14:paraId="2AB2A8D3" w14:textId="77777777" w:rsidR="00E05637" w:rsidRPr="00E05637" w:rsidRDefault="00E05637" w:rsidP="00E05637">
      <w:pPr>
        <w:spacing w:line="276" w:lineRule="auto"/>
        <w:rPr>
          <w:rFonts w:ascii="Calibri" w:hAnsi="Calibri"/>
        </w:rPr>
      </w:pPr>
    </w:p>
    <w:p w14:paraId="23036452" w14:textId="5B5E53EA" w:rsidR="00E05637" w:rsidRPr="00E05637" w:rsidRDefault="00E05637" w:rsidP="00E05637">
      <w:pPr>
        <w:spacing w:line="276" w:lineRule="auto"/>
        <w:rPr>
          <w:rFonts w:ascii="Calibri" w:hAnsi="Calibri"/>
        </w:rPr>
      </w:pPr>
      <w:r w:rsidRPr="00E05637">
        <w:rPr>
          <w:rFonts w:ascii="Calibri" w:hAnsi="Calibri"/>
        </w:rPr>
        <w:t>“Let the testing of your faith produce perseverance” (James 1:3).</w:t>
      </w:r>
    </w:p>
    <w:p w14:paraId="542C6412" w14:textId="77777777" w:rsidR="00E05637" w:rsidRPr="00E05637" w:rsidRDefault="00E05637" w:rsidP="00E05637">
      <w:pPr>
        <w:spacing w:line="276" w:lineRule="auto"/>
        <w:rPr>
          <w:rFonts w:ascii="Calibri" w:hAnsi="Calibri"/>
        </w:rPr>
      </w:pPr>
    </w:p>
    <w:p w14:paraId="4607EEEA" w14:textId="369E0195" w:rsidR="00E05637" w:rsidRPr="00E05637" w:rsidRDefault="00E05637" w:rsidP="00E05637">
      <w:pPr>
        <w:spacing w:line="276" w:lineRule="auto"/>
        <w:rPr>
          <w:rFonts w:ascii="Calibri" w:hAnsi="Calibri"/>
        </w:rPr>
      </w:pPr>
      <w:r w:rsidRPr="00E05637">
        <w:rPr>
          <w:rFonts w:ascii="Calibri" w:hAnsi="Calibri"/>
        </w:rPr>
        <w:t>As we go through hard times, that's when God forges faith. Faith is always built in hardship. We would love to have faith built when everythin</w:t>
      </w:r>
      <w:r w:rsidR="00C2790E">
        <w:rPr>
          <w:rFonts w:ascii="Calibri" w:hAnsi="Calibri"/>
        </w:rPr>
        <w:t>g is</w:t>
      </w:r>
      <w:r w:rsidRPr="00E05637">
        <w:rPr>
          <w:rFonts w:ascii="Calibri" w:hAnsi="Calibri"/>
        </w:rPr>
        <w:t xml:space="preserve"> good, smooth sailing, money in the bank, family dialed in, everybody</w:t>
      </w:r>
      <w:r w:rsidR="00C2790E">
        <w:rPr>
          <w:rFonts w:ascii="Calibri" w:hAnsi="Calibri"/>
        </w:rPr>
        <w:t xml:space="preserve"> is</w:t>
      </w:r>
      <w:r w:rsidRPr="00E05637">
        <w:rPr>
          <w:rFonts w:ascii="Calibri" w:hAnsi="Calibri"/>
        </w:rPr>
        <w:t xml:space="preserve"> healthy, everybody</w:t>
      </w:r>
      <w:r w:rsidR="00C2790E">
        <w:rPr>
          <w:rFonts w:ascii="Calibri" w:hAnsi="Calibri"/>
        </w:rPr>
        <w:t xml:space="preserve"> is</w:t>
      </w:r>
      <w:r w:rsidRPr="00E05637">
        <w:rPr>
          <w:rFonts w:ascii="Calibri" w:hAnsi="Calibri"/>
        </w:rPr>
        <w:t xml:space="preserve"> feeling good. That's when I want to have faith. No. Most of the time, God's greatest work in our life is through the hardest struggle.</w:t>
      </w:r>
    </w:p>
    <w:p w14:paraId="396561D2" w14:textId="77777777" w:rsidR="00E05637" w:rsidRPr="00E05637" w:rsidRDefault="00E05637" w:rsidP="00E05637">
      <w:pPr>
        <w:spacing w:line="276" w:lineRule="auto"/>
        <w:rPr>
          <w:rFonts w:ascii="Calibri" w:hAnsi="Calibri"/>
        </w:rPr>
      </w:pPr>
    </w:p>
    <w:p w14:paraId="016694D4" w14:textId="437D9C58" w:rsidR="00E05637" w:rsidRPr="00E05637" w:rsidRDefault="00E05637" w:rsidP="00E05637">
      <w:pPr>
        <w:spacing w:line="276" w:lineRule="auto"/>
        <w:rPr>
          <w:rFonts w:ascii="Calibri" w:hAnsi="Calibri"/>
        </w:rPr>
      </w:pPr>
      <w:r w:rsidRPr="00E05637">
        <w:rPr>
          <w:rFonts w:ascii="Calibri" w:hAnsi="Calibri"/>
        </w:rPr>
        <w:lastRenderedPageBreak/>
        <w:t xml:space="preserve">Don't miss today what God wants to do. You cannot take a spiritual vacation. You may not be able to go to the office, but let God work in your heart and in your life. </w:t>
      </w:r>
    </w:p>
    <w:p w14:paraId="57682CD5" w14:textId="77777777" w:rsidR="00E05637" w:rsidRPr="00E05637" w:rsidRDefault="00E05637" w:rsidP="00E05637">
      <w:pPr>
        <w:spacing w:line="276" w:lineRule="auto"/>
        <w:rPr>
          <w:rFonts w:ascii="Calibri" w:hAnsi="Calibri"/>
        </w:rPr>
      </w:pPr>
    </w:p>
    <w:p w14:paraId="528CBA7A" w14:textId="35000C11" w:rsidR="00E05637" w:rsidRPr="00E05637" w:rsidRDefault="00E05637" w:rsidP="00E05637">
      <w:pPr>
        <w:spacing w:line="276" w:lineRule="auto"/>
        <w:rPr>
          <w:rFonts w:ascii="Calibri" w:hAnsi="Calibri"/>
        </w:rPr>
      </w:pPr>
      <w:r w:rsidRPr="00E05637">
        <w:rPr>
          <w:rFonts w:ascii="Calibri" w:hAnsi="Calibri"/>
        </w:rPr>
        <w:t xml:space="preserve">“A centurion’s servant, who was highly valued by him, was sick and about to die. When the centurion heard about Jesus, he sent some Jewish elders to </w:t>
      </w:r>
      <w:r w:rsidR="00C2790E">
        <w:rPr>
          <w:rFonts w:ascii="Calibri" w:hAnsi="Calibri"/>
        </w:rPr>
        <w:t>H</w:t>
      </w:r>
      <w:r w:rsidRPr="00E05637">
        <w:rPr>
          <w:rFonts w:ascii="Calibri" w:hAnsi="Calibri"/>
        </w:rPr>
        <w:t xml:space="preserve">im, requesting </w:t>
      </w:r>
      <w:r w:rsidR="00C2790E">
        <w:rPr>
          <w:rFonts w:ascii="Calibri" w:hAnsi="Calibri"/>
        </w:rPr>
        <w:t>H</w:t>
      </w:r>
      <w:r w:rsidRPr="00E05637">
        <w:rPr>
          <w:rFonts w:ascii="Calibri" w:hAnsi="Calibri"/>
        </w:rPr>
        <w:t xml:space="preserve">im to come and save the life of his servant. When they reached Jesus, they pleaded with </w:t>
      </w:r>
      <w:r w:rsidR="00C2790E">
        <w:rPr>
          <w:rFonts w:ascii="Calibri" w:hAnsi="Calibri"/>
        </w:rPr>
        <w:t>H</w:t>
      </w:r>
      <w:r w:rsidRPr="00E05637">
        <w:rPr>
          <w:rFonts w:ascii="Calibri" w:hAnsi="Calibri"/>
        </w:rPr>
        <w:t>im earnestly, saying, ‘He is worthy for you to grant this, because he loves our nation and has built a synagogue</w:t>
      </w:r>
      <w:r w:rsidR="00C2790E">
        <w:rPr>
          <w:rFonts w:ascii="Calibri" w:hAnsi="Calibri"/>
        </w:rPr>
        <w:t xml:space="preserve"> for us.</w:t>
      </w:r>
      <w:r w:rsidRPr="00E05637">
        <w:rPr>
          <w:rFonts w:ascii="Calibri" w:hAnsi="Calibri"/>
        </w:rPr>
        <w:t>’” (Luke 7:2-5).</w:t>
      </w:r>
    </w:p>
    <w:p w14:paraId="7BDAAA1E" w14:textId="77777777" w:rsidR="00E05637" w:rsidRPr="00E05637" w:rsidRDefault="00E05637" w:rsidP="00E05637">
      <w:pPr>
        <w:spacing w:line="276" w:lineRule="auto"/>
        <w:rPr>
          <w:rFonts w:ascii="Calibri" w:hAnsi="Calibri"/>
        </w:rPr>
      </w:pPr>
    </w:p>
    <w:p w14:paraId="0EBD2BE6" w14:textId="183BBA2F" w:rsidR="00E05637" w:rsidRPr="00E05637" w:rsidRDefault="00E05637" w:rsidP="00E05637">
      <w:pPr>
        <w:spacing w:line="276" w:lineRule="auto"/>
        <w:rPr>
          <w:rFonts w:ascii="Calibri" w:hAnsi="Calibri"/>
        </w:rPr>
      </w:pPr>
      <w:r w:rsidRPr="00E05637">
        <w:rPr>
          <w:rFonts w:ascii="Calibri" w:hAnsi="Calibri"/>
        </w:rPr>
        <w:t>There's a great need. The centurion really care</w:t>
      </w:r>
      <w:r w:rsidR="00C2790E">
        <w:rPr>
          <w:rFonts w:ascii="Calibri" w:hAnsi="Calibri"/>
        </w:rPr>
        <w:t>d</w:t>
      </w:r>
      <w:r w:rsidRPr="00E05637">
        <w:rPr>
          <w:rFonts w:ascii="Calibri" w:hAnsi="Calibri"/>
        </w:rPr>
        <w:t xml:space="preserve"> about the servant. He</w:t>
      </w:r>
      <w:r w:rsidR="00C2790E">
        <w:rPr>
          <w:rFonts w:ascii="Calibri" w:hAnsi="Calibri"/>
        </w:rPr>
        <w:t xml:space="preserve"> was</w:t>
      </w:r>
      <w:r w:rsidRPr="00E05637">
        <w:rPr>
          <w:rFonts w:ascii="Calibri" w:hAnsi="Calibri"/>
        </w:rPr>
        <w:t xml:space="preserve"> about to die. They</w:t>
      </w:r>
      <w:r w:rsidR="00C2790E">
        <w:rPr>
          <w:rFonts w:ascii="Calibri" w:hAnsi="Calibri"/>
        </w:rPr>
        <w:t xml:space="preserve"> had</w:t>
      </w:r>
      <w:r w:rsidRPr="00E05637">
        <w:rPr>
          <w:rFonts w:ascii="Calibri" w:hAnsi="Calibri"/>
        </w:rPr>
        <w:t xml:space="preserve"> been to the doctors and the doctors c</w:t>
      </w:r>
      <w:r w:rsidR="00C2790E">
        <w:rPr>
          <w:rFonts w:ascii="Calibri" w:hAnsi="Calibri"/>
        </w:rPr>
        <w:t>ouldn</w:t>
      </w:r>
      <w:r w:rsidRPr="00E05637">
        <w:rPr>
          <w:rFonts w:ascii="Calibri" w:hAnsi="Calibri"/>
        </w:rPr>
        <w:t>'t do anything. Nobody ha</w:t>
      </w:r>
      <w:r w:rsidR="00C2790E">
        <w:rPr>
          <w:rFonts w:ascii="Calibri" w:hAnsi="Calibri"/>
        </w:rPr>
        <w:t>d</w:t>
      </w:r>
      <w:r w:rsidRPr="00E05637">
        <w:rPr>
          <w:rFonts w:ascii="Calibri" w:hAnsi="Calibri"/>
        </w:rPr>
        <w:t xml:space="preserve"> any answers and there</w:t>
      </w:r>
      <w:r w:rsidR="00C2790E">
        <w:rPr>
          <w:rFonts w:ascii="Calibri" w:hAnsi="Calibri"/>
        </w:rPr>
        <w:t xml:space="preserve"> was</w:t>
      </w:r>
      <w:r w:rsidRPr="00E05637">
        <w:rPr>
          <w:rFonts w:ascii="Calibri" w:hAnsi="Calibri"/>
        </w:rPr>
        <w:t xml:space="preserve"> nobody to turn to. He sa</w:t>
      </w:r>
      <w:r w:rsidR="002F4F2C">
        <w:rPr>
          <w:rFonts w:ascii="Calibri" w:hAnsi="Calibri"/>
        </w:rPr>
        <w:t>id</w:t>
      </w:r>
      <w:r w:rsidRPr="00E05637">
        <w:rPr>
          <w:rFonts w:ascii="Calibri" w:hAnsi="Calibri"/>
        </w:rPr>
        <w:t xml:space="preserve">, “Maybe Jesus can help.” </w:t>
      </w:r>
    </w:p>
    <w:p w14:paraId="0A49D8B8" w14:textId="77777777" w:rsidR="00E05637" w:rsidRPr="00E05637" w:rsidRDefault="00E05637" w:rsidP="00E05637">
      <w:pPr>
        <w:spacing w:line="276" w:lineRule="auto"/>
        <w:rPr>
          <w:rFonts w:ascii="Calibri" w:hAnsi="Calibri"/>
        </w:rPr>
      </w:pPr>
    </w:p>
    <w:p w14:paraId="4E0BCD3B" w14:textId="62B0742C" w:rsidR="00E05637" w:rsidRPr="00E05637" w:rsidRDefault="00E05637" w:rsidP="00E05637">
      <w:pPr>
        <w:spacing w:line="276" w:lineRule="auto"/>
        <w:rPr>
          <w:rFonts w:ascii="Calibri" w:hAnsi="Calibri"/>
        </w:rPr>
      </w:pPr>
      <w:r w:rsidRPr="00E05637">
        <w:rPr>
          <w:rFonts w:ascii="Calibri" w:hAnsi="Calibri"/>
        </w:rPr>
        <w:t xml:space="preserve">What a great place to be. When you're in a situation and you </w:t>
      </w:r>
      <w:r w:rsidR="002F4F2C">
        <w:rPr>
          <w:rFonts w:ascii="Calibri" w:hAnsi="Calibri"/>
        </w:rPr>
        <w:t>have</w:t>
      </w:r>
      <w:r w:rsidRPr="00E05637">
        <w:rPr>
          <w:rFonts w:ascii="Calibri" w:hAnsi="Calibri"/>
        </w:rPr>
        <w:t xml:space="preserve"> no answers, and you don't know what to do and you don't know where to turn, you can always turn to God. Turn your heart to God. Somebody you love turn</w:t>
      </w:r>
      <w:r w:rsidR="002F4F2C">
        <w:rPr>
          <w:rFonts w:ascii="Calibri" w:hAnsi="Calibri"/>
        </w:rPr>
        <w:t>s</w:t>
      </w:r>
      <w:r w:rsidRPr="00E05637">
        <w:rPr>
          <w:rFonts w:ascii="Calibri" w:hAnsi="Calibri"/>
        </w:rPr>
        <w:t xml:space="preserve"> their back on you, somebody gets cancer, somebody goes bankrupt, somebody cheats. In the words of that old country song, “Somebody Done Somebody Wrong.” Maybe that's what</w:t>
      </w:r>
      <w:r w:rsidR="002F4F2C">
        <w:rPr>
          <w:rFonts w:ascii="Calibri" w:hAnsi="Calibri"/>
        </w:rPr>
        <w:t xml:space="preserve"> i</w:t>
      </w:r>
      <w:r w:rsidRPr="00E05637">
        <w:rPr>
          <w:rFonts w:ascii="Calibri" w:hAnsi="Calibri"/>
        </w:rPr>
        <w:t>s going on in your life. But in the middle of that, let God work. That is fertile soil for the seeds of faith to take root and to sprout in your life. Don't run from those times. Embrace those times. God is doing great work.</w:t>
      </w:r>
    </w:p>
    <w:p w14:paraId="35CD27BA" w14:textId="77777777" w:rsidR="00E05637" w:rsidRPr="00E05637" w:rsidRDefault="00E05637" w:rsidP="00E05637">
      <w:pPr>
        <w:spacing w:line="276" w:lineRule="auto"/>
        <w:rPr>
          <w:rFonts w:ascii="Calibri" w:hAnsi="Calibri"/>
        </w:rPr>
      </w:pPr>
    </w:p>
    <w:p w14:paraId="1A79D580" w14:textId="77777777" w:rsidR="00E05637" w:rsidRPr="00E05637" w:rsidRDefault="00E05637" w:rsidP="00E05637">
      <w:pPr>
        <w:spacing w:line="276" w:lineRule="auto"/>
        <w:rPr>
          <w:rFonts w:ascii="Calibri" w:hAnsi="Calibri"/>
        </w:rPr>
      </w:pPr>
      <w:r w:rsidRPr="00E05637">
        <w:rPr>
          <w:rFonts w:ascii="Calibri" w:hAnsi="Calibri"/>
        </w:rPr>
        <w:t xml:space="preserve">I've never met one person who had great faith that did not go through times of great heartache and struggle. It is just part of God's formula in our life. We hate it, but we also love it because the result is awesome. You're going to have more confidence in God when you come through this than at any other time in your life. You're having to trust God at a higher level than you've ever trusted Him before. </w:t>
      </w:r>
    </w:p>
    <w:p w14:paraId="4F005B8D" w14:textId="77777777" w:rsidR="00E05637" w:rsidRPr="00E05637" w:rsidRDefault="00E05637" w:rsidP="00E05637">
      <w:pPr>
        <w:spacing w:line="276" w:lineRule="auto"/>
        <w:rPr>
          <w:rFonts w:ascii="Calibri" w:hAnsi="Calibri"/>
        </w:rPr>
      </w:pPr>
    </w:p>
    <w:p w14:paraId="5BC51812" w14:textId="227E6ADB" w:rsidR="00E05637" w:rsidRPr="00E05637" w:rsidRDefault="00E05637" w:rsidP="00E05637">
      <w:pPr>
        <w:spacing w:line="276" w:lineRule="auto"/>
        <w:rPr>
          <w:rFonts w:ascii="Calibri" w:hAnsi="Calibri"/>
        </w:rPr>
      </w:pPr>
      <w:r w:rsidRPr="00E05637">
        <w:rPr>
          <w:rFonts w:ascii="Calibri" w:hAnsi="Calibri"/>
        </w:rPr>
        <w:t xml:space="preserve">Jesus loves broken people. Read the gospels. Jesus loves prostitutes. He loves beggars. He loves poor people. He loves people </w:t>
      </w:r>
      <w:r w:rsidR="002F4F2C">
        <w:rPr>
          <w:rFonts w:ascii="Calibri" w:hAnsi="Calibri"/>
        </w:rPr>
        <w:t>who</w:t>
      </w:r>
      <w:r w:rsidRPr="00E05637">
        <w:rPr>
          <w:rFonts w:ascii="Calibri" w:hAnsi="Calibri"/>
        </w:rPr>
        <w:t xml:space="preserve"> are sick. He loves people </w:t>
      </w:r>
      <w:r w:rsidR="002F4F2C">
        <w:rPr>
          <w:rFonts w:ascii="Calibri" w:hAnsi="Calibri"/>
        </w:rPr>
        <w:t>who</w:t>
      </w:r>
      <w:r w:rsidRPr="00E05637">
        <w:rPr>
          <w:rFonts w:ascii="Calibri" w:hAnsi="Calibri"/>
        </w:rPr>
        <w:t xml:space="preserve"> are struggling. Those people are like magnets to Jesus. Why? Because they realized they had a great need.</w:t>
      </w:r>
    </w:p>
    <w:p w14:paraId="3339614D" w14:textId="77777777" w:rsidR="00E05637" w:rsidRPr="00E05637" w:rsidRDefault="00E05637" w:rsidP="00E05637">
      <w:pPr>
        <w:spacing w:line="276" w:lineRule="auto"/>
        <w:rPr>
          <w:rFonts w:ascii="Calibri" w:hAnsi="Calibri"/>
        </w:rPr>
      </w:pPr>
    </w:p>
    <w:p w14:paraId="3B569CFE" w14:textId="77777777" w:rsidR="00E05637" w:rsidRPr="00E05637" w:rsidRDefault="00E05637" w:rsidP="00E05637">
      <w:pPr>
        <w:spacing w:line="276" w:lineRule="auto"/>
        <w:rPr>
          <w:rFonts w:ascii="Calibri" w:hAnsi="Calibri"/>
        </w:rPr>
      </w:pPr>
      <w:r w:rsidRPr="00E05637">
        <w:rPr>
          <w:rFonts w:ascii="Calibri" w:hAnsi="Calibri"/>
        </w:rPr>
        <w:t xml:space="preserve">I hope during this time of struggle that you realize you have a great need too. </w:t>
      </w:r>
    </w:p>
    <w:p w14:paraId="04D183D5" w14:textId="77777777" w:rsidR="00E05637" w:rsidRPr="00E05637" w:rsidRDefault="00E05637" w:rsidP="00E05637">
      <w:pPr>
        <w:spacing w:line="276" w:lineRule="auto"/>
        <w:rPr>
          <w:rFonts w:ascii="Calibri" w:hAnsi="Calibri"/>
        </w:rPr>
      </w:pPr>
    </w:p>
    <w:p w14:paraId="74BB47C2" w14:textId="510A2630" w:rsidR="00E05637" w:rsidRPr="00E05637" w:rsidRDefault="00E05637" w:rsidP="00E05637">
      <w:pPr>
        <w:spacing w:line="276" w:lineRule="auto"/>
        <w:rPr>
          <w:rFonts w:ascii="Calibri" w:hAnsi="Calibri"/>
        </w:rPr>
      </w:pPr>
      <w:r w:rsidRPr="00E05637">
        <w:rPr>
          <w:rFonts w:ascii="Calibri" w:hAnsi="Calibri"/>
        </w:rPr>
        <w:t xml:space="preserve">One of the biggest struggles I've ever faced was when I was 18 years </w:t>
      </w:r>
      <w:proofErr w:type="gramStart"/>
      <w:r w:rsidRPr="00E05637">
        <w:rPr>
          <w:rFonts w:ascii="Calibri" w:hAnsi="Calibri"/>
        </w:rPr>
        <w:t>old</w:t>
      </w:r>
      <w:proofErr w:type="gramEnd"/>
      <w:r w:rsidRPr="00E05637">
        <w:rPr>
          <w:rFonts w:ascii="Calibri" w:hAnsi="Calibri"/>
        </w:rPr>
        <w:t xml:space="preserve"> </w:t>
      </w:r>
      <w:r w:rsidR="002F4F2C">
        <w:rPr>
          <w:rFonts w:ascii="Calibri" w:hAnsi="Calibri"/>
        </w:rPr>
        <w:t xml:space="preserve">and </w:t>
      </w:r>
      <w:r w:rsidRPr="00E05637">
        <w:rPr>
          <w:rFonts w:ascii="Calibri" w:hAnsi="Calibri"/>
        </w:rPr>
        <w:t xml:space="preserve">my parents divorced. It was truly the hardest thing I've ever gone through in my entire life. The attorney said, “This is the worst divorce case we've ever seen before.” It was hard. I lost my relationship with my dad. Very difficult. But you know what? Faith was forged. Faith took root in my life. I </w:t>
      </w:r>
      <w:r w:rsidRPr="00E05637">
        <w:rPr>
          <w:rFonts w:ascii="Calibri" w:hAnsi="Calibri"/>
        </w:rPr>
        <w:lastRenderedPageBreak/>
        <w:t>had to trust God to even get through the day. I had to lean on the Lord. I had no other alternative. There was nothing else to do. I had nowhere else to turn except to Him.</w:t>
      </w:r>
    </w:p>
    <w:p w14:paraId="4FBCE552" w14:textId="77777777" w:rsidR="00E05637" w:rsidRPr="00E05637" w:rsidRDefault="00E05637" w:rsidP="00E05637">
      <w:pPr>
        <w:spacing w:line="276" w:lineRule="auto"/>
        <w:rPr>
          <w:rFonts w:ascii="Calibri" w:hAnsi="Calibri"/>
        </w:rPr>
      </w:pPr>
    </w:p>
    <w:p w14:paraId="1CB660C5" w14:textId="7DCBE6AE" w:rsidR="00E05637" w:rsidRPr="00E05637" w:rsidRDefault="00E05637" w:rsidP="00E05637">
      <w:pPr>
        <w:spacing w:line="276" w:lineRule="auto"/>
        <w:rPr>
          <w:rFonts w:ascii="Calibri" w:hAnsi="Calibri"/>
        </w:rPr>
      </w:pPr>
      <w:r w:rsidRPr="00E05637">
        <w:rPr>
          <w:rFonts w:ascii="Calibri" w:hAnsi="Calibri"/>
        </w:rPr>
        <w:t xml:space="preserve">Maybe you're in a similar spot today. You realize “I need God.” It's a great place to begin. </w:t>
      </w:r>
    </w:p>
    <w:p w14:paraId="1BAB2136" w14:textId="77777777" w:rsidR="00E05637" w:rsidRPr="00E05637" w:rsidRDefault="00E05637" w:rsidP="00E05637">
      <w:pPr>
        <w:spacing w:line="276" w:lineRule="auto"/>
        <w:rPr>
          <w:rFonts w:ascii="Calibri" w:hAnsi="Calibri"/>
        </w:rPr>
      </w:pPr>
    </w:p>
    <w:p w14:paraId="0F25DE93" w14:textId="125D8D43" w:rsidR="00E05637" w:rsidRPr="00E05637" w:rsidRDefault="00E05637" w:rsidP="00E05637">
      <w:pPr>
        <w:spacing w:line="276" w:lineRule="auto"/>
        <w:rPr>
          <w:rFonts w:ascii="Calibri" w:hAnsi="Calibri"/>
        </w:rPr>
      </w:pPr>
      <w:r w:rsidRPr="00E05637">
        <w:rPr>
          <w:rFonts w:ascii="Calibri" w:hAnsi="Calibri"/>
        </w:rPr>
        <w:t>The centurion saw it. “Somebody I deeply love is about to die. I need Jesus.” When you're at the bottom</w:t>
      </w:r>
      <w:r w:rsidR="002F4F2C">
        <w:rPr>
          <w:rFonts w:ascii="Calibri" w:hAnsi="Calibri"/>
        </w:rPr>
        <w:t>,</w:t>
      </w:r>
      <w:r w:rsidRPr="00E05637">
        <w:rPr>
          <w:rFonts w:ascii="Calibri" w:hAnsi="Calibri"/>
        </w:rPr>
        <w:t xml:space="preserve"> that's when we should be looking to God to help us. </w:t>
      </w:r>
    </w:p>
    <w:p w14:paraId="3AD86B98" w14:textId="77777777" w:rsidR="00E05637" w:rsidRPr="00E05637" w:rsidRDefault="00E05637" w:rsidP="00E05637">
      <w:pPr>
        <w:spacing w:line="276" w:lineRule="auto"/>
        <w:rPr>
          <w:rFonts w:ascii="Calibri" w:hAnsi="Calibri"/>
        </w:rPr>
      </w:pPr>
    </w:p>
    <w:p w14:paraId="1BA476EB" w14:textId="6A239FD2" w:rsidR="00E05637" w:rsidRPr="00E05637" w:rsidRDefault="00E05637" w:rsidP="00E05637">
      <w:pPr>
        <w:spacing w:line="276" w:lineRule="auto"/>
        <w:rPr>
          <w:rFonts w:ascii="Calibri" w:hAnsi="Calibri"/>
        </w:rPr>
      </w:pPr>
      <w:r w:rsidRPr="00E05637">
        <w:rPr>
          <w:rFonts w:ascii="Calibri" w:hAnsi="Calibri"/>
        </w:rPr>
        <w:t xml:space="preserve">But you may be thinking, “Pastor, things are actually kind of going pretty good for me.” Maybe the bottom has not fallen out. Maybe there is money in the bank. Maybe you're feeling pretty good about life. Don't become prideful. Don't become self-reliant. Don't become a person </w:t>
      </w:r>
      <w:r w:rsidR="002F4F2C">
        <w:rPr>
          <w:rFonts w:ascii="Calibri" w:hAnsi="Calibri"/>
        </w:rPr>
        <w:t>who</w:t>
      </w:r>
      <w:r w:rsidRPr="00E05637">
        <w:rPr>
          <w:rFonts w:ascii="Calibri" w:hAnsi="Calibri"/>
        </w:rPr>
        <w:t xml:space="preserve"> thinks that you have all </w:t>
      </w:r>
      <w:r w:rsidR="000D55A9">
        <w:rPr>
          <w:rFonts w:ascii="Calibri" w:hAnsi="Calibri"/>
        </w:rPr>
        <w:t>t</w:t>
      </w:r>
      <w:r w:rsidRPr="00E05637">
        <w:rPr>
          <w:rFonts w:ascii="Calibri" w:hAnsi="Calibri"/>
        </w:rPr>
        <w:t>he answers</w:t>
      </w:r>
      <w:r w:rsidR="002F4F2C">
        <w:rPr>
          <w:rFonts w:ascii="Calibri" w:hAnsi="Calibri"/>
        </w:rPr>
        <w:t>, b</w:t>
      </w:r>
      <w:r w:rsidRPr="00E05637">
        <w:rPr>
          <w:rFonts w:ascii="Calibri" w:hAnsi="Calibri"/>
        </w:rPr>
        <w:t xml:space="preserve">ecause it's in those moments that God begins to distance Himself from us. </w:t>
      </w:r>
    </w:p>
    <w:p w14:paraId="0F72E0E7" w14:textId="77777777" w:rsidR="00E05637" w:rsidRPr="00E05637" w:rsidRDefault="00E05637" w:rsidP="00E05637">
      <w:pPr>
        <w:spacing w:line="276" w:lineRule="auto"/>
        <w:rPr>
          <w:rFonts w:ascii="Calibri" w:hAnsi="Calibri"/>
        </w:rPr>
      </w:pPr>
    </w:p>
    <w:p w14:paraId="452AB4FE" w14:textId="0D67D6CF" w:rsidR="00E05637" w:rsidRPr="00E05637" w:rsidRDefault="00E05637" w:rsidP="00E05637">
      <w:pPr>
        <w:spacing w:line="276" w:lineRule="auto"/>
        <w:rPr>
          <w:rFonts w:ascii="Calibri" w:hAnsi="Calibri"/>
          <w:b/>
          <w:bCs/>
        </w:rPr>
      </w:pPr>
      <w:r w:rsidRPr="00E05637">
        <w:rPr>
          <w:rFonts w:ascii="Calibri" w:hAnsi="Calibri"/>
          <w:b/>
          <w:bCs/>
        </w:rPr>
        <w:t>2. My Faith Is Built Through Great Humility</w:t>
      </w:r>
      <w:r w:rsidR="000D55A9">
        <w:rPr>
          <w:rFonts w:ascii="Calibri" w:hAnsi="Calibri"/>
          <w:b/>
          <w:bCs/>
        </w:rPr>
        <w:t>.</w:t>
      </w:r>
    </w:p>
    <w:p w14:paraId="126E3B29" w14:textId="77777777" w:rsidR="00E05637" w:rsidRPr="00E05637" w:rsidRDefault="00E05637" w:rsidP="00E05637">
      <w:pPr>
        <w:spacing w:line="276" w:lineRule="auto"/>
        <w:rPr>
          <w:rFonts w:ascii="Calibri" w:hAnsi="Calibri"/>
        </w:rPr>
      </w:pPr>
    </w:p>
    <w:p w14:paraId="29E040EE" w14:textId="77777777" w:rsidR="00E05637" w:rsidRPr="00E05637" w:rsidRDefault="00E05637" w:rsidP="00E05637">
      <w:pPr>
        <w:spacing w:line="276" w:lineRule="auto"/>
        <w:rPr>
          <w:rFonts w:ascii="Calibri" w:hAnsi="Calibri"/>
        </w:rPr>
      </w:pPr>
      <w:r w:rsidRPr="00E05637">
        <w:rPr>
          <w:rFonts w:ascii="Calibri" w:hAnsi="Calibri"/>
        </w:rPr>
        <w:t xml:space="preserve">If you really want God to work in your life, you have to acknowledge and to see that you have a dependence on Him. The centurion really got this. </w:t>
      </w:r>
    </w:p>
    <w:p w14:paraId="1B27A44F" w14:textId="77777777" w:rsidR="00E05637" w:rsidRPr="00E05637" w:rsidRDefault="00E05637" w:rsidP="00E05637">
      <w:pPr>
        <w:spacing w:line="276" w:lineRule="auto"/>
        <w:rPr>
          <w:rFonts w:ascii="Calibri" w:hAnsi="Calibri"/>
        </w:rPr>
      </w:pPr>
    </w:p>
    <w:p w14:paraId="5AD726DE" w14:textId="219C4B93" w:rsidR="00E05637" w:rsidRPr="00E05637" w:rsidRDefault="00E05637" w:rsidP="00E05637">
      <w:pPr>
        <w:spacing w:line="276" w:lineRule="auto"/>
        <w:rPr>
          <w:rFonts w:ascii="Calibri" w:hAnsi="Calibri"/>
        </w:rPr>
      </w:pPr>
      <w:r w:rsidRPr="00E05637">
        <w:rPr>
          <w:rFonts w:ascii="Calibri" w:hAnsi="Calibri"/>
        </w:rPr>
        <w:t>It's interesting because when the Jews</w:t>
      </w:r>
      <w:r w:rsidR="002F4F2C">
        <w:rPr>
          <w:rFonts w:ascii="Calibri" w:hAnsi="Calibri"/>
        </w:rPr>
        <w:t xml:space="preserve"> went</w:t>
      </w:r>
      <w:r w:rsidRPr="00E05637">
        <w:rPr>
          <w:rFonts w:ascii="Calibri" w:hAnsi="Calibri"/>
        </w:rPr>
        <w:t xml:space="preserve"> and summon</w:t>
      </w:r>
      <w:r w:rsidR="002F4F2C">
        <w:rPr>
          <w:rFonts w:ascii="Calibri" w:hAnsi="Calibri"/>
        </w:rPr>
        <w:t>ed</w:t>
      </w:r>
      <w:r w:rsidRPr="00E05637">
        <w:rPr>
          <w:rFonts w:ascii="Calibri" w:hAnsi="Calibri"/>
        </w:rPr>
        <w:t xml:space="preserve"> Jesus to go and heal the servant, they t</w:t>
      </w:r>
      <w:r w:rsidR="002F4F2C">
        <w:rPr>
          <w:rFonts w:ascii="Calibri" w:hAnsi="Calibri"/>
        </w:rPr>
        <w:t>old</w:t>
      </w:r>
      <w:r w:rsidRPr="00E05637">
        <w:rPr>
          <w:rFonts w:ascii="Calibri" w:hAnsi="Calibri"/>
        </w:rPr>
        <w:t xml:space="preserve"> Him, “Jesus, you need to do this based on merits. This guy gave the money for the synagogue. We owe this guy. Come on, Jesus. Don't let us down.” But when the centurion sen</w:t>
      </w:r>
      <w:r w:rsidR="002F4F2C">
        <w:rPr>
          <w:rFonts w:ascii="Calibri" w:hAnsi="Calibri"/>
        </w:rPr>
        <w:t>t</w:t>
      </w:r>
      <w:r w:rsidRPr="00E05637">
        <w:rPr>
          <w:rFonts w:ascii="Calibri" w:hAnsi="Calibri"/>
        </w:rPr>
        <w:t xml:space="preserve"> a message, </w:t>
      </w:r>
      <w:proofErr w:type="gramStart"/>
      <w:r w:rsidRPr="00E05637">
        <w:rPr>
          <w:rFonts w:ascii="Calibri" w:hAnsi="Calibri"/>
        </w:rPr>
        <w:t>he</w:t>
      </w:r>
      <w:proofErr w:type="gramEnd"/>
      <w:r w:rsidRPr="00E05637">
        <w:rPr>
          <w:rFonts w:ascii="Calibri" w:hAnsi="Calibri"/>
        </w:rPr>
        <w:t xml:space="preserve"> sp</w:t>
      </w:r>
      <w:r w:rsidR="002F4F2C">
        <w:rPr>
          <w:rFonts w:ascii="Calibri" w:hAnsi="Calibri"/>
        </w:rPr>
        <w:t>oke</w:t>
      </w:r>
      <w:r w:rsidRPr="00E05637">
        <w:rPr>
          <w:rFonts w:ascii="Calibri" w:hAnsi="Calibri"/>
        </w:rPr>
        <w:t xml:space="preserve"> of himself with such great humility. He d</w:t>
      </w:r>
      <w:r w:rsidR="002F4F2C">
        <w:rPr>
          <w:rFonts w:ascii="Calibri" w:hAnsi="Calibri"/>
        </w:rPr>
        <w:t>id</w:t>
      </w:r>
      <w:r w:rsidRPr="00E05637">
        <w:rPr>
          <w:rFonts w:ascii="Calibri" w:hAnsi="Calibri"/>
        </w:rPr>
        <w:t>n't even think Jesus need</w:t>
      </w:r>
      <w:r w:rsidR="002F4F2C">
        <w:rPr>
          <w:rFonts w:ascii="Calibri" w:hAnsi="Calibri"/>
        </w:rPr>
        <w:t>ed</w:t>
      </w:r>
      <w:r w:rsidRPr="00E05637">
        <w:rPr>
          <w:rFonts w:ascii="Calibri" w:hAnsi="Calibri"/>
        </w:rPr>
        <w:t xml:space="preserve"> to come into his house, for crying out loud. He d</w:t>
      </w:r>
      <w:r w:rsidR="002F4F2C">
        <w:rPr>
          <w:rFonts w:ascii="Calibri" w:hAnsi="Calibri"/>
        </w:rPr>
        <w:t>idn’</w:t>
      </w:r>
      <w:r w:rsidRPr="00E05637">
        <w:rPr>
          <w:rFonts w:ascii="Calibri" w:hAnsi="Calibri"/>
        </w:rPr>
        <w:t xml:space="preserve">t feel worthy. The Jewish religious establishment </w:t>
      </w:r>
      <w:r w:rsidR="002F4F2C">
        <w:rPr>
          <w:rFonts w:ascii="Calibri" w:hAnsi="Calibri"/>
        </w:rPr>
        <w:t>wa</w:t>
      </w:r>
      <w:r w:rsidRPr="00E05637">
        <w:rPr>
          <w:rFonts w:ascii="Calibri" w:hAnsi="Calibri"/>
        </w:rPr>
        <w:t>s talking to Him about merits, yet when the centurion look</w:t>
      </w:r>
      <w:r w:rsidR="002F4F2C">
        <w:rPr>
          <w:rFonts w:ascii="Calibri" w:hAnsi="Calibri"/>
        </w:rPr>
        <w:t>ed</w:t>
      </w:r>
      <w:r w:rsidRPr="00E05637">
        <w:rPr>
          <w:rFonts w:ascii="Calibri" w:hAnsi="Calibri"/>
        </w:rPr>
        <w:t xml:space="preserve"> at his own life, he sa</w:t>
      </w:r>
      <w:r w:rsidR="002F4F2C">
        <w:rPr>
          <w:rFonts w:ascii="Calibri" w:hAnsi="Calibri"/>
        </w:rPr>
        <w:t>id</w:t>
      </w:r>
      <w:r w:rsidRPr="00E05637">
        <w:rPr>
          <w:rFonts w:ascii="Calibri" w:hAnsi="Calibri"/>
        </w:rPr>
        <w:t>, “Oh no. I'm not even qualified to have a conversation with Jesus.”</w:t>
      </w:r>
    </w:p>
    <w:p w14:paraId="0AFAE705" w14:textId="77777777" w:rsidR="00E05637" w:rsidRPr="00E05637" w:rsidRDefault="00E05637" w:rsidP="00E05637">
      <w:pPr>
        <w:spacing w:line="276" w:lineRule="auto"/>
        <w:rPr>
          <w:rFonts w:ascii="Calibri" w:hAnsi="Calibri"/>
        </w:rPr>
      </w:pPr>
    </w:p>
    <w:p w14:paraId="567D7286" w14:textId="455E62B6" w:rsidR="00E05637" w:rsidRPr="00E05637" w:rsidRDefault="00E05637" w:rsidP="00E05637">
      <w:pPr>
        <w:spacing w:line="276" w:lineRule="auto"/>
        <w:rPr>
          <w:rFonts w:ascii="Calibri" w:hAnsi="Calibri"/>
        </w:rPr>
      </w:pPr>
      <w:r w:rsidRPr="00E05637">
        <w:rPr>
          <w:rFonts w:ascii="Calibri" w:hAnsi="Calibri"/>
        </w:rPr>
        <w:t xml:space="preserve">“Jesus went with them, and when he was not far from the house, the centurion sent friends to tell him, ‘Lord, don’t trouble yourself since I am not worthy to have you come under my roof. That is why I didn’t even consider myself worthy to come to </w:t>
      </w:r>
      <w:r w:rsidR="002F4F2C">
        <w:rPr>
          <w:rFonts w:ascii="Calibri" w:hAnsi="Calibri"/>
        </w:rPr>
        <w:t>Y</w:t>
      </w:r>
      <w:r w:rsidRPr="00E05637">
        <w:rPr>
          <w:rFonts w:ascii="Calibri" w:hAnsi="Calibri"/>
        </w:rPr>
        <w:t xml:space="preserve">ou. </w:t>
      </w:r>
      <w:r w:rsidRPr="00E05637">
        <w:rPr>
          <w:rFonts w:ascii="Calibri" w:hAnsi="Calibri"/>
          <w:i/>
          <w:iCs/>
        </w:rPr>
        <w:t xml:space="preserve">(I sent the servants to find </w:t>
      </w:r>
      <w:r w:rsidR="002F4F2C">
        <w:rPr>
          <w:rFonts w:ascii="Calibri" w:hAnsi="Calibri"/>
          <w:i/>
          <w:iCs/>
        </w:rPr>
        <w:t>Y</w:t>
      </w:r>
      <w:r w:rsidRPr="00E05637">
        <w:rPr>
          <w:rFonts w:ascii="Calibri" w:hAnsi="Calibri"/>
          <w:i/>
          <w:iCs/>
        </w:rPr>
        <w:t xml:space="preserve">ou because I didn’t feel worthy to have a conversation with </w:t>
      </w:r>
      <w:r w:rsidR="002F4F2C">
        <w:rPr>
          <w:rFonts w:ascii="Calibri" w:hAnsi="Calibri"/>
          <w:i/>
          <w:iCs/>
        </w:rPr>
        <w:t>Y</w:t>
      </w:r>
      <w:r w:rsidRPr="00E05637">
        <w:rPr>
          <w:rFonts w:ascii="Calibri" w:hAnsi="Calibri"/>
          <w:i/>
          <w:iCs/>
        </w:rPr>
        <w:t>ou.)</w:t>
      </w:r>
      <w:r w:rsidRPr="00E05637">
        <w:rPr>
          <w:rFonts w:ascii="Calibri" w:hAnsi="Calibri"/>
        </w:rPr>
        <w:t xml:space="preserve"> But say the word and my servant will be healed. For I too am a man placed under authority, having soldiers under my command. I say to this one, </w:t>
      </w:r>
      <w:r w:rsidR="002F4F2C">
        <w:rPr>
          <w:rFonts w:ascii="Calibri" w:hAnsi="Calibri"/>
        </w:rPr>
        <w:t>‘</w:t>
      </w:r>
      <w:r w:rsidRPr="00E05637">
        <w:rPr>
          <w:rFonts w:ascii="Calibri" w:hAnsi="Calibri"/>
        </w:rPr>
        <w:t>Go,</w:t>
      </w:r>
      <w:r w:rsidR="002F4F2C">
        <w:rPr>
          <w:rFonts w:ascii="Calibri" w:hAnsi="Calibri"/>
        </w:rPr>
        <w:t xml:space="preserve">’ </w:t>
      </w:r>
      <w:r w:rsidRPr="00E05637">
        <w:rPr>
          <w:rFonts w:ascii="Calibri" w:hAnsi="Calibri"/>
        </w:rPr>
        <w:t xml:space="preserve">and he goes; and to another, ‘Come,’ and he comes; and to my servant, </w:t>
      </w:r>
      <w:r w:rsidR="002F4F2C">
        <w:rPr>
          <w:rFonts w:ascii="Calibri" w:hAnsi="Calibri"/>
        </w:rPr>
        <w:t>‘</w:t>
      </w:r>
      <w:r w:rsidRPr="00E05637">
        <w:rPr>
          <w:rFonts w:ascii="Calibri" w:hAnsi="Calibri"/>
        </w:rPr>
        <w:t>Do this,</w:t>
      </w:r>
      <w:r w:rsidR="002F4F2C">
        <w:rPr>
          <w:rFonts w:ascii="Calibri" w:hAnsi="Calibri"/>
        </w:rPr>
        <w:t>’</w:t>
      </w:r>
      <w:r w:rsidRPr="00E05637">
        <w:rPr>
          <w:rFonts w:ascii="Calibri" w:hAnsi="Calibri"/>
        </w:rPr>
        <w:t xml:space="preserve"> and he does it’” (Luke 7:6-</w:t>
      </w:r>
      <w:r w:rsidR="002F4F2C">
        <w:rPr>
          <w:rFonts w:ascii="Calibri" w:hAnsi="Calibri"/>
        </w:rPr>
        <w:t>8</w:t>
      </w:r>
      <w:r w:rsidRPr="00E05637">
        <w:rPr>
          <w:rFonts w:ascii="Calibri" w:hAnsi="Calibri"/>
        </w:rPr>
        <w:t>).</w:t>
      </w:r>
    </w:p>
    <w:p w14:paraId="259F5200" w14:textId="77777777" w:rsidR="00E05637" w:rsidRPr="00E05637" w:rsidRDefault="00E05637" w:rsidP="00E05637">
      <w:pPr>
        <w:spacing w:line="276" w:lineRule="auto"/>
        <w:rPr>
          <w:rFonts w:ascii="Calibri" w:hAnsi="Calibri"/>
        </w:rPr>
      </w:pPr>
    </w:p>
    <w:p w14:paraId="6C19A33D" w14:textId="47A9738F" w:rsidR="00E05637" w:rsidRPr="00E05637" w:rsidRDefault="00E05637" w:rsidP="00E05637">
      <w:pPr>
        <w:spacing w:line="276" w:lineRule="auto"/>
        <w:rPr>
          <w:rFonts w:ascii="Calibri" w:hAnsi="Calibri"/>
        </w:rPr>
      </w:pPr>
      <w:r w:rsidRPr="00E05637">
        <w:rPr>
          <w:rFonts w:ascii="Calibri" w:hAnsi="Calibri"/>
        </w:rPr>
        <w:lastRenderedPageBreak/>
        <w:t>The centurion understood authority. He sa</w:t>
      </w:r>
      <w:r w:rsidR="002F4F2C">
        <w:rPr>
          <w:rFonts w:ascii="Calibri" w:hAnsi="Calibri"/>
        </w:rPr>
        <w:t>id</w:t>
      </w:r>
      <w:r w:rsidRPr="00E05637">
        <w:rPr>
          <w:rFonts w:ascii="Calibri" w:hAnsi="Calibri"/>
        </w:rPr>
        <w:t xml:space="preserve">, “I know how to tell my men, ‘Go here and do that,’ and they do it. Jesus, you're a man of authority. You're a man of power. You just say the word and the servant will be healed. You don't even have to come to the house.” </w:t>
      </w:r>
    </w:p>
    <w:p w14:paraId="2E9841D0" w14:textId="77777777" w:rsidR="00E05637" w:rsidRPr="00E05637" w:rsidRDefault="00E05637" w:rsidP="00E05637">
      <w:pPr>
        <w:spacing w:line="276" w:lineRule="auto"/>
        <w:rPr>
          <w:rFonts w:ascii="Calibri" w:hAnsi="Calibri"/>
        </w:rPr>
      </w:pPr>
    </w:p>
    <w:p w14:paraId="22219CB6" w14:textId="77777777" w:rsidR="00E05637" w:rsidRPr="00E05637" w:rsidRDefault="00E05637" w:rsidP="00E05637">
      <w:pPr>
        <w:spacing w:line="276" w:lineRule="auto"/>
        <w:rPr>
          <w:rFonts w:ascii="Calibri" w:hAnsi="Calibri"/>
        </w:rPr>
      </w:pPr>
      <w:r w:rsidRPr="00E05637">
        <w:rPr>
          <w:rFonts w:ascii="Calibri" w:hAnsi="Calibri"/>
        </w:rPr>
        <w:t xml:space="preserve">We see great faith and we see great humility. </w:t>
      </w:r>
    </w:p>
    <w:p w14:paraId="7E85A4EA" w14:textId="77777777" w:rsidR="00E05637" w:rsidRPr="00E05637" w:rsidRDefault="00E05637" w:rsidP="00E05637">
      <w:pPr>
        <w:spacing w:line="276" w:lineRule="auto"/>
        <w:rPr>
          <w:rFonts w:ascii="Calibri" w:hAnsi="Calibri"/>
        </w:rPr>
      </w:pPr>
    </w:p>
    <w:p w14:paraId="6814AB0D" w14:textId="77777777" w:rsidR="00E05637" w:rsidRPr="00E05637" w:rsidRDefault="00E05637" w:rsidP="00E05637">
      <w:pPr>
        <w:spacing w:line="276" w:lineRule="auto"/>
        <w:rPr>
          <w:rFonts w:ascii="Calibri" w:hAnsi="Calibri"/>
        </w:rPr>
      </w:pPr>
      <w:r w:rsidRPr="00E05637">
        <w:rPr>
          <w:rFonts w:ascii="Calibri" w:hAnsi="Calibri"/>
        </w:rPr>
        <w:t xml:space="preserve">Sometimes when we think about humility, we equate it with low self-esteem, self-loathing, and a lack of ambition. We think if somebody is really humble, then they minimize or downplay all their accomplishments. But let's not mistake spiritual maturity for insecurity. There's a difference. That's more the mark of being a person that's insecure, not the mark of somebody that's humble. To be humble just realizes that I understand in the stratosphere where I rank. I realize that God is the supreme authority and I am under Him. I also realize what my capabilities are. </w:t>
      </w:r>
    </w:p>
    <w:p w14:paraId="7BF31046" w14:textId="77777777" w:rsidR="00E05637" w:rsidRPr="00E05637" w:rsidRDefault="00E05637" w:rsidP="00E05637">
      <w:pPr>
        <w:spacing w:line="276" w:lineRule="auto"/>
        <w:rPr>
          <w:rFonts w:ascii="Calibri" w:hAnsi="Calibri"/>
        </w:rPr>
      </w:pPr>
    </w:p>
    <w:p w14:paraId="36C4459E" w14:textId="17E1FE46" w:rsidR="00E05637" w:rsidRPr="00E05637" w:rsidRDefault="00E05637" w:rsidP="00E05637">
      <w:pPr>
        <w:spacing w:line="276" w:lineRule="auto"/>
        <w:rPr>
          <w:rFonts w:ascii="Calibri" w:hAnsi="Calibri"/>
        </w:rPr>
      </w:pPr>
      <w:r w:rsidRPr="00E05637">
        <w:rPr>
          <w:rFonts w:ascii="Calibri" w:hAnsi="Calibri"/>
        </w:rPr>
        <w:t xml:space="preserve">People who are prideful </w:t>
      </w:r>
      <w:proofErr w:type="gramStart"/>
      <w:r w:rsidRPr="00E05637">
        <w:rPr>
          <w:rFonts w:ascii="Calibri" w:hAnsi="Calibri"/>
        </w:rPr>
        <w:t xml:space="preserve">are people </w:t>
      </w:r>
      <w:r w:rsidR="002F4F2C">
        <w:rPr>
          <w:rFonts w:ascii="Calibri" w:hAnsi="Calibri"/>
        </w:rPr>
        <w:t>who</w:t>
      </w:r>
      <w:r w:rsidRPr="00E05637">
        <w:rPr>
          <w:rFonts w:ascii="Calibri" w:hAnsi="Calibri"/>
        </w:rPr>
        <w:t xml:space="preserve"> are</w:t>
      </w:r>
      <w:proofErr w:type="gramEnd"/>
      <w:r w:rsidRPr="00E05637">
        <w:rPr>
          <w:rFonts w:ascii="Calibri" w:hAnsi="Calibri"/>
        </w:rPr>
        <w:t xml:space="preserve"> really here </w:t>
      </w:r>
      <w:r w:rsidRPr="00E05637">
        <w:rPr>
          <w:rFonts w:ascii="Calibri" w:hAnsi="Calibri"/>
          <w:i/>
          <w:iCs/>
        </w:rPr>
        <w:t>[Pastor puts hand in line with waist]</w:t>
      </w:r>
      <w:r w:rsidRPr="00E05637">
        <w:rPr>
          <w:rFonts w:ascii="Calibri" w:hAnsi="Calibri"/>
        </w:rPr>
        <w:t xml:space="preserve">, but they think of themselves here </w:t>
      </w:r>
      <w:r w:rsidRPr="00E05637">
        <w:rPr>
          <w:rFonts w:ascii="Calibri" w:hAnsi="Calibri"/>
          <w:i/>
          <w:iCs/>
        </w:rPr>
        <w:t>[Pastor puts hand high above head]</w:t>
      </w:r>
      <w:r w:rsidRPr="00E05637">
        <w:rPr>
          <w:rFonts w:ascii="Calibri" w:hAnsi="Calibri"/>
        </w:rPr>
        <w:t xml:space="preserve">. That's pride. Humility is “I'm here” </w:t>
      </w:r>
      <w:r w:rsidRPr="00E05637">
        <w:rPr>
          <w:rFonts w:ascii="Calibri" w:hAnsi="Calibri"/>
          <w:i/>
          <w:iCs/>
        </w:rPr>
        <w:t>[Pastor puts hand in line with waist]</w:t>
      </w:r>
      <w:r w:rsidRPr="00E05637">
        <w:rPr>
          <w:rFonts w:ascii="Calibri" w:hAnsi="Calibri"/>
        </w:rPr>
        <w:t xml:space="preserve"> “and I understand that I am here” </w:t>
      </w:r>
      <w:r w:rsidRPr="00E05637">
        <w:rPr>
          <w:rFonts w:ascii="Calibri" w:hAnsi="Calibri"/>
          <w:i/>
          <w:iCs/>
        </w:rPr>
        <w:t>[Pastor keeps hand in same place]</w:t>
      </w:r>
      <w:r w:rsidRPr="00E05637">
        <w:rPr>
          <w:rFonts w:ascii="Calibri" w:hAnsi="Calibri"/>
        </w:rPr>
        <w:t xml:space="preserve">. It's not self-loathing down here </w:t>
      </w:r>
      <w:r w:rsidRPr="00E05637">
        <w:rPr>
          <w:rFonts w:ascii="Calibri" w:hAnsi="Calibri"/>
          <w:i/>
          <w:iCs/>
        </w:rPr>
        <w:t xml:space="preserve">[Pastor puts hand down by knees]. </w:t>
      </w:r>
      <w:r w:rsidRPr="00E05637">
        <w:rPr>
          <w:rFonts w:ascii="Calibri" w:hAnsi="Calibri"/>
        </w:rPr>
        <w:t xml:space="preserve">That’s something totally different. </w:t>
      </w:r>
    </w:p>
    <w:p w14:paraId="22AF7F5D" w14:textId="77777777" w:rsidR="00E05637" w:rsidRPr="00E05637" w:rsidRDefault="00E05637" w:rsidP="00E05637">
      <w:pPr>
        <w:spacing w:line="276" w:lineRule="auto"/>
        <w:rPr>
          <w:rFonts w:ascii="Calibri" w:hAnsi="Calibri"/>
        </w:rPr>
      </w:pPr>
    </w:p>
    <w:p w14:paraId="41B5D8C5" w14:textId="7EB273F3" w:rsidR="00E05637" w:rsidRPr="00E05637" w:rsidRDefault="00E05637" w:rsidP="00E05637">
      <w:pPr>
        <w:spacing w:line="276" w:lineRule="auto"/>
        <w:rPr>
          <w:rFonts w:ascii="Calibri" w:hAnsi="Calibri"/>
        </w:rPr>
      </w:pPr>
      <w:r w:rsidRPr="00E05637">
        <w:rPr>
          <w:rFonts w:ascii="Calibri" w:hAnsi="Calibri"/>
        </w:rPr>
        <w:t xml:space="preserve">It's safe to say that God practices social distancing. Where there is pride, God does not want to be present. God will give the stiff arm to pride. God says, “I don't want anything to do with somebody who has a heart that is full of pride. But show </w:t>
      </w:r>
      <w:r w:rsidR="002F4F2C">
        <w:rPr>
          <w:rFonts w:ascii="Calibri" w:hAnsi="Calibri"/>
        </w:rPr>
        <w:t>M</w:t>
      </w:r>
      <w:r w:rsidRPr="00E05637">
        <w:rPr>
          <w:rFonts w:ascii="Calibri" w:hAnsi="Calibri"/>
        </w:rPr>
        <w:t xml:space="preserve">e some humility. I'll do amazing things.” </w:t>
      </w:r>
    </w:p>
    <w:p w14:paraId="7849CA11" w14:textId="77777777" w:rsidR="00E05637" w:rsidRPr="00E05637" w:rsidRDefault="00E05637" w:rsidP="00E05637">
      <w:pPr>
        <w:spacing w:line="276" w:lineRule="auto"/>
        <w:rPr>
          <w:rFonts w:ascii="Calibri" w:hAnsi="Calibri"/>
        </w:rPr>
      </w:pPr>
    </w:p>
    <w:p w14:paraId="41D9D979" w14:textId="77777777" w:rsidR="00E05637" w:rsidRPr="00E05637" w:rsidRDefault="00E05637" w:rsidP="00E05637">
      <w:pPr>
        <w:spacing w:line="276" w:lineRule="auto"/>
        <w:rPr>
          <w:rFonts w:ascii="Calibri" w:hAnsi="Calibri"/>
        </w:rPr>
      </w:pPr>
      <w:r w:rsidRPr="00E05637">
        <w:rPr>
          <w:rFonts w:ascii="Calibri" w:hAnsi="Calibri"/>
        </w:rPr>
        <w:t xml:space="preserve">That’s why 1 Peter 5:6 said, “Humble yourself under the mighty hand of God and I will lift you up.” If you want to be great, the way up is the way down. It's humility first. We need to be humble. </w:t>
      </w:r>
    </w:p>
    <w:p w14:paraId="5D78D4FE" w14:textId="77777777" w:rsidR="00E05637" w:rsidRPr="00E05637" w:rsidRDefault="00E05637" w:rsidP="00E05637">
      <w:pPr>
        <w:spacing w:line="276" w:lineRule="auto"/>
        <w:rPr>
          <w:rFonts w:ascii="Calibri" w:hAnsi="Calibri"/>
        </w:rPr>
      </w:pPr>
    </w:p>
    <w:p w14:paraId="7F8FEC89" w14:textId="2C214EFB" w:rsidR="00E05637" w:rsidRPr="00E05637" w:rsidRDefault="00E05637" w:rsidP="00E05637">
      <w:pPr>
        <w:spacing w:line="276" w:lineRule="auto"/>
        <w:rPr>
          <w:rFonts w:ascii="Calibri" w:hAnsi="Calibri"/>
        </w:rPr>
      </w:pPr>
      <w:r w:rsidRPr="00E05637">
        <w:rPr>
          <w:rFonts w:ascii="Calibri" w:hAnsi="Calibri"/>
        </w:rPr>
        <w:t xml:space="preserve">The Jews, again, are esteeming this man. “Jesus, you </w:t>
      </w:r>
      <w:r w:rsidR="002F4F2C">
        <w:rPr>
          <w:rFonts w:ascii="Calibri" w:hAnsi="Calibri"/>
        </w:rPr>
        <w:t>have</w:t>
      </w:r>
      <w:r w:rsidRPr="00E05637">
        <w:rPr>
          <w:rFonts w:ascii="Calibri" w:hAnsi="Calibri"/>
        </w:rPr>
        <w:t xml:space="preserve"> to help him because he's worthy.” The centurion is actually playing himself down in humility. “Jesus, I need mercy and grace.” But this concept of God's intervention in our life is often associated with my good deeds. In other words, if I'm a good person, God owes me. Maybe you felt that way before. “I gave this money to the church. I volunteered this time. I went and spent some time doing the Lord's work. I read the Bible. Now, God, you need to do this for me.” That’s not the heart of the centurion. That’s what the Jews are saying about the centurion.</w:t>
      </w:r>
    </w:p>
    <w:p w14:paraId="4F7242EC" w14:textId="77777777" w:rsidR="00E05637" w:rsidRPr="00E05637" w:rsidRDefault="00E05637" w:rsidP="00E05637">
      <w:pPr>
        <w:spacing w:line="276" w:lineRule="auto"/>
        <w:rPr>
          <w:rFonts w:ascii="Calibri" w:hAnsi="Calibri"/>
        </w:rPr>
      </w:pPr>
    </w:p>
    <w:p w14:paraId="6D7E3B03" w14:textId="15062275" w:rsidR="00E05637" w:rsidRPr="00E05637" w:rsidRDefault="00E05637" w:rsidP="00E05637">
      <w:pPr>
        <w:spacing w:line="276" w:lineRule="auto"/>
        <w:rPr>
          <w:rFonts w:ascii="Calibri" w:hAnsi="Calibri"/>
        </w:rPr>
      </w:pPr>
      <w:r w:rsidRPr="00E05637">
        <w:rPr>
          <w:rFonts w:ascii="Calibri" w:hAnsi="Calibri"/>
        </w:rPr>
        <w:lastRenderedPageBreak/>
        <w:t xml:space="preserve">Sometimes people say, “I'm a good person. Why do I need Jesus?” Sometimes non-Christians say to me, “Ryan, I'm a better person than some of my Christian friends and associates. I know people </w:t>
      </w:r>
      <w:r w:rsidR="002F4F2C">
        <w:rPr>
          <w:rFonts w:ascii="Calibri" w:hAnsi="Calibri"/>
        </w:rPr>
        <w:t>who</w:t>
      </w:r>
      <w:r w:rsidRPr="00E05637">
        <w:rPr>
          <w:rFonts w:ascii="Calibri" w:hAnsi="Calibri"/>
        </w:rPr>
        <w:t xml:space="preserve"> are Christians. I'm a better person than th</w:t>
      </w:r>
      <w:r w:rsidR="002F4F2C">
        <w:rPr>
          <w:rFonts w:ascii="Calibri" w:hAnsi="Calibri"/>
        </w:rPr>
        <w:t>ey are</w:t>
      </w:r>
      <w:r w:rsidRPr="00E05637">
        <w:rPr>
          <w:rFonts w:ascii="Calibri" w:hAnsi="Calibri"/>
        </w:rPr>
        <w:t xml:space="preserve">. Why do I need Jesus?” It's a great question. </w:t>
      </w:r>
    </w:p>
    <w:p w14:paraId="1EAAD5C8" w14:textId="77777777" w:rsidR="00E05637" w:rsidRPr="00E05637" w:rsidRDefault="00E05637" w:rsidP="00E05637">
      <w:pPr>
        <w:spacing w:line="276" w:lineRule="auto"/>
        <w:rPr>
          <w:rFonts w:ascii="Calibri" w:hAnsi="Calibri"/>
        </w:rPr>
      </w:pPr>
    </w:p>
    <w:p w14:paraId="1AD81E85" w14:textId="31361E8C" w:rsidR="00E05637" w:rsidRPr="00E05637" w:rsidRDefault="00E05637" w:rsidP="00E05637">
      <w:pPr>
        <w:spacing w:line="276" w:lineRule="auto"/>
        <w:rPr>
          <w:rFonts w:ascii="Calibri" w:hAnsi="Calibri"/>
        </w:rPr>
      </w:pPr>
      <w:r w:rsidRPr="00E05637">
        <w:rPr>
          <w:rFonts w:ascii="Calibri" w:hAnsi="Calibri"/>
        </w:rPr>
        <w:t xml:space="preserve">The answer to the question is not “am I better.” God doesn't see good people and bad people. God sees forgiven people and unforgiven people. You may have great ethics and be a person </w:t>
      </w:r>
      <w:r w:rsidR="002F4F2C">
        <w:rPr>
          <w:rFonts w:ascii="Calibri" w:hAnsi="Calibri"/>
        </w:rPr>
        <w:t>who has</w:t>
      </w:r>
      <w:r w:rsidRPr="00E05637">
        <w:rPr>
          <w:rFonts w:ascii="Calibri" w:hAnsi="Calibri"/>
        </w:rPr>
        <w:t xml:space="preserve"> never asked for God's forgiveness. I want to give you an opportunity this morning to make life's greatest decision and to ask Jesus Christ to come into your heart and forgive your sins and make you a new person so you can experience that big grace that comes through humility. </w:t>
      </w:r>
    </w:p>
    <w:p w14:paraId="70178504" w14:textId="77777777" w:rsidR="00E05637" w:rsidRPr="00E05637" w:rsidRDefault="00E05637" w:rsidP="00E05637">
      <w:pPr>
        <w:spacing w:line="276" w:lineRule="auto"/>
        <w:rPr>
          <w:rFonts w:ascii="Calibri" w:hAnsi="Calibri"/>
        </w:rPr>
      </w:pPr>
    </w:p>
    <w:p w14:paraId="5156ED34" w14:textId="77777777" w:rsidR="00E05637" w:rsidRPr="00E05637" w:rsidRDefault="00E05637" w:rsidP="00E05637">
      <w:pPr>
        <w:spacing w:line="276" w:lineRule="auto"/>
        <w:rPr>
          <w:rFonts w:ascii="Calibri" w:hAnsi="Calibri"/>
        </w:rPr>
      </w:pPr>
      <w:r w:rsidRPr="00E05637">
        <w:rPr>
          <w:rFonts w:ascii="Calibri" w:hAnsi="Calibri"/>
        </w:rPr>
        <w:t xml:space="preserve">God is not impressed with our resumé. In fact, God is more attracted to weakness than He is to strength. God loves broken people. </w:t>
      </w:r>
    </w:p>
    <w:p w14:paraId="0ED6BC62" w14:textId="77777777" w:rsidR="00E05637" w:rsidRPr="00E05637" w:rsidRDefault="00E05637" w:rsidP="00E05637">
      <w:pPr>
        <w:spacing w:line="276" w:lineRule="auto"/>
        <w:rPr>
          <w:rFonts w:ascii="Calibri" w:hAnsi="Calibri"/>
        </w:rPr>
      </w:pPr>
    </w:p>
    <w:p w14:paraId="5F05C2EF" w14:textId="793F4FC6" w:rsidR="00E05637" w:rsidRPr="00E05637" w:rsidRDefault="00E05637" w:rsidP="00E05637">
      <w:pPr>
        <w:spacing w:line="276" w:lineRule="auto"/>
        <w:rPr>
          <w:rFonts w:ascii="Calibri" w:hAnsi="Calibri"/>
        </w:rPr>
      </w:pPr>
      <w:r w:rsidRPr="00E05637">
        <w:rPr>
          <w:rFonts w:ascii="Calibri" w:hAnsi="Calibri"/>
        </w:rPr>
        <w:t>The centurion c</w:t>
      </w:r>
      <w:r w:rsidR="00AD7ECD">
        <w:rPr>
          <w:rFonts w:ascii="Calibri" w:hAnsi="Calibri"/>
        </w:rPr>
        <w:t>ame</w:t>
      </w:r>
      <w:r w:rsidRPr="00E05637">
        <w:rPr>
          <w:rFonts w:ascii="Calibri" w:hAnsi="Calibri"/>
        </w:rPr>
        <w:t xml:space="preserve"> to Jesus in all </w:t>
      </w:r>
      <w:proofErr w:type="gramStart"/>
      <w:r w:rsidRPr="00E05637">
        <w:rPr>
          <w:rFonts w:ascii="Calibri" w:hAnsi="Calibri"/>
        </w:rPr>
        <w:t>humility</w:t>
      </w:r>
      <w:proofErr w:type="gramEnd"/>
      <w:r w:rsidRPr="00E05637">
        <w:rPr>
          <w:rFonts w:ascii="Calibri" w:hAnsi="Calibri"/>
        </w:rPr>
        <w:t xml:space="preserve"> and it stirred the heart of the Savior of the world. He realized, “I'm a sinner. I </w:t>
      </w:r>
      <w:r w:rsidR="00AD7ECD">
        <w:rPr>
          <w:rFonts w:ascii="Calibri" w:hAnsi="Calibri"/>
        </w:rPr>
        <w:t>have</w:t>
      </w:r>
      <w:r w:rsidRPr="00E05637">
        <w:rPr>
          <w:rFonts w:ascii="Calibri" w:hAnsi="Calibri"/>
        </w:rPr>
        <w:t xml:space="preserve"> stuff in my life, but I need help.” </w:t>
      </w:r>
    </w:p>
    <w:p w14:paraId="7B1421AA" w14:textId="77777777" w:rsidR="00E05637" w:rsidRPr="00E05637" w:rsidRDefault="00E05637" w:rsidP="00E05637">
      <w:pPr>
        <w:spacing w:line="276" w:lineRule="auto"/>
        <w:rPr>
          <w:rFonts w:ascii="Calibri" w:hAnsi="Calibri"/>
        </w:rPr>
      </w:pPr>
    </w:p>
    <w:p w14:paraId="4E5C649A" w14:textId="77777777" w:rsidR="00E05637" w:rsidRPr="00E05637" w:rsidRDefault="00E05637" w:rsidP="00E05637">
      <w:pPr>
        <w:spacing w:line="276" w:lineRule="auto"/>
        <w:rPr>
          <w:rFonts w:ascii="Calibri" w:hAnsi="Calibri"/>
        </w:rPr>
      </w:pPr>
      <w:r w:rsidRPr="00E05637">
        <w:rPr>
          <w:rFonts w:ascii="Calibri" w:hAnsi="Calibri"/>
        </w:rPr>
        <w:t>My faith is built through great humility.</w:t>
      </w:r>
    </w:p>
    <w:p w14:paraId="498C4CE0" w14:textId="77777777" w:rsidR="00E05637" w:rsidRPr="00E05637" w:rsidRDefault="00E05637" w:rsidP="00E05637">
      <w:pPr>
        <w:spacing w:line="276" w:lineRule="auto"/>
        <w:rPr>
          <w:rFonts w:ascii="Calibri" w:hAnsi="Calibri"/>
        </w:rPr>
      </w:pPr>
    </w:p>
    <w:p w14:paraId="266DFA8E" w14:textId="77777777" w:rsidR="00E05637" w:rsidRPr="00E05637" w:rsidRDefault="00E05637" w:rsidP="00E05637">
      <w:pPr>
        <w:spacing w:line="276" w:lineRule="auto"/>
        <w:rPr>
          <w:rFonts w:ascii="Calibri" w:hAnsi="Calibri"/>
          <w:b/>
          <w:bCs/>
        </w:rPr>
      </w:pPr>
      <w:r w:rsidRPr="00E05637">
        <w:rPr>
          <w:rFonts w:ascii="Calibri" w:hAnsi="Calibri"/>
          <w:b/>
          <w:bCs/>
        </w:rPr>
        <w:t xml:space="preserve">3. My Faith Is Built </w:t>
      </w:r>
      <w:proofErr w:type="gramStart"/>
      <w:r w:rsidRPr="00E05637">
        <w:rPr>
          <w:rFonts w:ascii="Calibri" w:hAnsi="Calibri"/>
          <w:b/>
          <w:bCs/>
        </w:rPr>
        <w:t>By</w:t>
      </w:r>
      <w:proofErr w:type="gramEnd"/>
      <w:r w:rsidRPr="00E05637">
        <w:rPr>
          <w:rFonts w:ascii="Calibri" w:hAnsi="Calibri"/>
          <w:b/>
          <w:bCs/>
        </w:rPr>
        <w:t xml:space="preserve"> A Great Savior</w:t>
      </w:r>
    </w:p>
    <w:p w14:paraId="6431D082" w14:textId="77777777" w:rsidR="00E05637" w:rsidRPr="00E05637" w:rsidRDefault="00E05637" w:rsidP="00E05637">
      <w:pPr>
        <w:spacing w:line="276" w:lineRule="auto"/>
        <w:rPr>
          <w:rFonts w:ascii="Calibri" w:hAnsi="Calibri"/>
        </w:rPr>
      </w:pPr>
    </w:p>
    <w:p w14:paraId="6618EA89" w14:textId="0CE446C9" w:rsidR="00E05637" w:rsidRPr="00E05637" w:rsidRDefault="00E05637" w:rsidP="00E05637">
      <w:pPr>
        <w:spacing w:line="276" w:lineRule="auto"/>
        <w:rPr>
          <w:rFonts w:ascii="Calibri" w:hAnsi="Calibri"/>
        </w:rPr>
      </w:pPr>
      <w:r w:rsidRPr="00E05637">
        <w:rPr>
          <w:rFonts w:ascii="Calibri" w:hAnsi="Calibri"/>
        </w:rPr>
        <w:t xml:space="preserve">Think about this. To have great faith, you need to have somebody great to believe in. How are you going to have a great faith if you don't have someone to believe in? The faith I'm talking to you about is faith in a person and His name is Jesus. It's not just faith in faith, but it is faith in a person. </w:t>
      </w:r>
    </w:p>
    <w:p w14:paraId="64EA6568" w14:textId="77777777" w:rsidR="00E05637" w:rsidRPr="00E05637" w:rsidRDefault="00E05637" w:rsidP="00E05637">
      <w:pPr>
        <w:spacing w:line="276" w:lineRule="auto"/>
        <w:rPr>
          <w:rFonts w:ascii="Calibri" w:hAnsi="Calibri"/>
        </w:rPr>
      </w:pPr>
    </w:p>
    <w:p w14:paraId="0F41263E" w14:textId="77777777" w:rsidR="00E05637" w:rsidRPr="00E05637" w:rsidRDefault="00E05637" w:rsidP="00E05637">
      <w:pPr>
        <w:spacing w:line="276" w:lineRule="auto"/>
        <w:rPr>
          <w:rFonts w:ascii="Calibri" w:hAnsi="Calibri"/>
        </w:rPr>
      </w:pPr>
      <w:r w:rsidRPr="00E05637">
        <w:rPr>
          <w:rFonts w:ascii="Calibri" w:hAnsi="Calibri"/>
        </w:rPr>
        <w:t xml:space="preserve">“Jesus heard this and was amazed at him, and turning to the crowd following him, he said, ‘I tell you, I have not found so great a faith even in Israel </w:t>
      </w:r>
      <w:r w:rsidRPr="00E05637">
        <w:rPr>
          <w:rFonts w:ascii="Calibri" w:hAnsi="Calibri"/>
          <w:i/>
          <w:iCs/>
        </w:rPr>
        <w:t>(with the spiritual insiders).</w:t>
      </w:r>
      <w:r w:rsidRPr="00E05637">
        <w:rPr>
          <w:rFonts w:ascii="Calibri" w:hAnsi="Calibri"/>
        </w:rPr>
        <w:t>’ When those who had been sent returned to the house, they found the servant in good health” (Luke 7:9-10)</w:t>
      </w:r>
    </w:p>
    <w:p w14:paraId="5164DBBC" w14:textId="77777777" w:rsidR="00E05637" w:rsidRPr="00E05637" w:rsidRDefault="00E05637" w:rsidP="00E05637">
      <w:pPr>
        <w:spacing w:line="276" w:lineRule="auto"/>
        <w:rPr>
          <w:rFonts w:ascii="Calibri" w:hAnsi="Calibri"/>
        </w:rPr>
      </w:pPr>
    </w:p>
    <w:p w14:paraId="254E9284" w14:textId="1CB7EB4B" w:rsidR="00E05637" w:rsidRPr="00E05637" w:rsidRDefault="00E05637" w:rsidP="00E05637">
      <w:pPr>
        <w:spacing w:line="276" w:lineRule="auto"/>
        <w:rPr>
          <w:rFonts w:ascii="Calibri" w:hAnsi="Calibri"/>
        </w:rPr>
      </w:pPr>
      <w:r w:rsidRPr="00E05637">
        <w:rPr>
          <w:rFonts w:ascii="Calibri" w:hAnsi="Calibri"/>
        </w:rPr>
        <w:t xml:space="preserve">This is the wonderful Savior of Jesus. Jesus has the ability to heal people when He's not even in the same room. Who does that? Trust me, we would celebrate this as a miracle if Jesus would have gone to the house and raised </w:t>
      </w:r>
      <w:r w:rsidR="00AD7ECD">
        <w:rPr>
          <w:rFonts w:ascii="Calibri" w:hAnsi="Calibri"/>
        </w:rPr>
        <w:t xml:space="preserve">up </w:t>
      </w:r>
      <w:r w:rsidRPr="00E05637">
        <w:rPr>
          <w:rFonts w:ascii="Calibri" w:hAnsi="Calibri"/>
        </w:rPr>
        <w:t>the sick man. That would have been awesome. It would have made the gospels. We would have preached it. We would have taught it. It would have been one of the great stories of the Bible. But that's not what happened. What Jesus did was even more significant. Jesus heal</w:t>
      </w:r>
      <w:r w:rsidR="00AD7ECD">
        <w:rPr>
          <w:rFonts w:ascii="Calibri" w:hAnsi="Calibri"/>
        </w:rPr>
        <w:t>ed</w:t>
      </w:r>
      <w:r w:rsidRPr="00E05637">
        <w:rPr>
          <w:rFonts w:ascii="Calibri" w:hAnsi="Calibri"/>
        </w:rPr>
        <w:t xml:space="preserve"> a man </w:t>
      </w:r>
      <w:r w:rsidR="00AD7ECD">
        <w:rPr>
          <w:rFonts w:ascii="Calibri" w:hAnsi="Calibri"/>
        </w:rPr>
        <w:t>who</w:t>
      </w:r>
      <w:r w:rsidRPr="00E05637">
        <w:rPr>
          <w:rFonts w:ascii="Calibri" w:hAnsi="Calibri"/>
        </w:rPr>
        <w:t xml:space="preserve"> </w:t>
      </w:r>
      <w:r w:rsidR="00AD7ECD">
        <w:rPr>
          <w:rFonts w:ascii="Calibri" w:hAnsi="Calibri"/>
        </w:rPr>
        <w:t>did</w:t>
      </w:r>
      <w:r w:rsidRPr="00E05637">
        <w:rPr>
          <w:rFonts w:ascii="Calibri" w:hAnsi="Calibri"/>
        </w:rPr>
        <w:t>n't even see, He d</w:t>
      </w:r>
      <w:r w:rsidR="00AD7ECD">
        <w:rPr>
          <w:rFonts w:ascii="Calibri" w:hAnsi="Calibri"/>
        </w:rPr>
        <w:t>idn</w:t>
      </w:r>
      <w:r w:rsidRPr="00E05637">
        <w:rPr>
          <w:rFonts w:ascii="Calibri" w:hAnsi="Calibri"/>
        </w:rPr>
        <w:t xml:space="preserve">'t even touch physically, </w:t>
      </w:r>
      <w:r w:rsidRPr="00E05637">
        <w:rPr>
          <w:rFonts w:ascii="Calibri" w:hAnsi="Calibri"/>
        </w:rPr>
        <w:lastRenderedPageBreak/>
        <w:t>He</w:t>
      </w:r>
      <w:r w:rsidR="00AD7ECD">
        <w:rPr>
          <w:rFonts w:ascii="Calibri" w:hAnsi="Calibri"/>
        </w:rPr>
        <w:t xml:space="preserve"> was</w:t>
      </w:r>
      <w:r w:rsidRPr="00E05637">
        <w:rPr>
          <w:rFonts w:ascii="Calibri" w:hAnsi="Calibri"/>
        </w:rPr>
        <w:t xml:space="preserve"> not even in the same proximity. That's the Savior </w:t>
      </w:r>
      <w:r w:rsidR="00AD7ECD">
        <w:rPr>
          <w:rFonts w:ascii="Calibri" w:hAnsi="Calibri"/>
        </w:rPr>
        <w:t>whom</w:t>
      </w:r>
      <w:r w:rsidRPr="00E05637">
        <w:rPr>
          <w:rFonts w:ascii="Calibri" w:hAnsi="Calibri"/>
        </w:rPr>
        <w:t xml:space="preserve"> we serve. He's that good. He’s that amazing.</w:t>
      </w:r>
    </w:p>
    <w:p w14:paraId="525795EA" w14:textId="77777777" w:rsidR="00E05637" w:rsidRPr="00E05637" w:rsidRDefault="00E05637" w:rsidP="00E05637">
      <w:pPr>
        <w:spacing w:line="276" w:lineRule="auto"/>
        <w:rPr>
          <w:rFonts w:ascii="Calibri" w:hAnsi="Calibri"/>
        </w:rPr>
      </w:pPr>
    </w:p>
    <w:p w14:paraId="051F022F" w14:textId="77777777" w:rsidR="00E05637" w:rsidRPr="00E05637" w:rsidRDefault="00E05637" w:rsidP="00E05637">
      <w:pPr>
        <w:spacing w:line="276" w:lineRule="auto"/>
        <w:rPr>
          <w:rFonts w:ascii="Calibri" w:hAnsi="Calibri"/>
        </w:rPr>
      </w:pPr>
      <w:r w:rsidRPr="00E05637">
        <w:rPr>
          <w:rFonts w:ascii="Calibri" w:hAnsi="Calibri"/>
        </w:rPr>
        <w:t>What do we learn about Jesus from the story? Jesus is like, “Finally somebody gets it!”</w:t>
      </w:r>
    </w:p>
    <w:p w14:paraId="11A38631" w14:textId="77777777" w:rsidR="00E05637" w:rsidRPr="00E05637" w:rsidRDefault="00E05637" w:rsidP="00E05637">
      <w:pPr>
        <w:spacing w:line="276" w:lineRule="auto"/>
        <w:rPr>
          <w:rFonts w:ascii="Calibri" w:hAnsi="Calibri"/>
        </w:rPr>
      </w:pPr>
    </w:p>
    <w:p w14:paraId="495FB35B" w14:textId="64AE2916" w:rsidR="00E05637" w:rsidRPr="00E05637" w:rsidRDefault="00E05637" w:rsidP="00E05637">
      <w:pPr>
        <w:spacing w:line="276" w:lineRule="auto"/>
        <w:rPr>
          <w:rFonts w:ascii="Calibri" w:hAnsi="Calibri"/>
        </w:rPr>
      </w:pPr>
      <w:r w:rsidRPr="00E05637">
        <w:rPr>
          <w:rFonts w:ascii="Calibri" w:hAnsi="Calibri"/>
        </w:rPr>
        <w:t xml:space="preserve">The Jewish people, the people </w:t>
      </w:r>
      <w:r w:rsidR="00AD7ECD">
        <w:rPr>
          <w:rFonts w:ascii="Calibri" w:hAnsi="Calibri"/>
        </w:rPr>
        <w:t>who</w:t>
      </w:r>
      <w:r w:rsidRPr="00E05637">
        <w:rPr>
          <w:rFonts w:ascii="Calibri" w:hAnsi="Calibri"/>
        </w:rPr>
        <w:t xml:space="preserve"> were supposed to embrace Jesus, many times despised him. Here's a </w:t>
      </w:r>
      <w:r w:rsidR="00AD7ECD">
        <w:rPr>
          <w:rFonts w:ascii="Calibri" w:hAnsi="Calibri"/>
        </w:rPr>
        <w:t>who is</w:t>
      </w:r>
      <w:r w:rsidRPr="00E05637">
        <w:rPr>
          <w:rFonts w:ascii="Calibri" w:hAnsi="Calibri"/>
        </w:rPr>
        <w:t xml:space="preserve"> an outsider – a Gentile, a Roman, a centurion, a warrior, a nobody, never read the Old Testament, never worshipped in the synagogue, never done any of that – and now he has great faith. How's that supposed to work? Wow. </w:t>
      </w:r>
    </w:p>
    <w:p w14:paraId="777094AE" w14:textId="77777777" w:rsidR="00E05637" w:rsidRPr="00E05637" w:rsidRDefault="00E05637" w:rsidP="00E05637">
      <w:pPr>
        <w:spacing w:line="276" w:lineRule="auto"/>
        <w:rPr>
          <w:rFonts w:ascii="Calibri" w:hAnsi="Calibri"/>
        </w:rPr>
      </w:pPr>
    </w:p>
    <w:p w14:paraId="3504C342" w14:textId="77777777" w:rsidR="00E05637" w:rsidRPr="00E05637" w:rsidRDefault="00E05637" w:rsidP="00E05637">
      <w:pPr>
        <w:spacing w:line="276" w:lineRule="auto"/>
        <w:rPr>
          <w:rFonts w:ascii="Calibri" w:hAnsi="Calibri"/>
        </w:rPr>
      </w:pPr>
      <w:r w:rsidRPr="00E05637">
        <w:rPr>
          <w:rFonts w:ascii="Calibri" w:hAnsi="Calibri"/>
        </w:rPr>
        <w:t xml:space="preserve">You may be the greatest spiritual outsider ever, but God may be stirring in your heart and may be setting the stage in the foundation for you too to become a great person of faith. Wouldn't it be a great commentary on your life if God thought of you and said, “She has great faith. He has great faith. They have great confidence in me.” </w:t>
      </w:r>
    </w:p>
    <w:p w14:paraId="12C3921F" w14:textId="77777777" w:rsidR="00E05637" w:rsidRPr="00E05637" w:rsidRDefault="00E05637" w:rsidP="00E05637">
      <w:pPr>
        <w:spacing w:line="276" w:lineRule="auto"/>
        <w:rPr>
          <w:rFonts w:ascii="Calibri" w:hAnsi="Calibri"/>
        </w:rPr>
      </w:pPr>
    </w:p>
    <w:p w14:paraId="73C96C40" w14:textId="6E10E79C" w:rsidR="00E05637" w:rsidRPr="00E05637" w:rsidRDefault="00E05637" w:rsidP="00E05637">
      <w:pPr>
        <w:spacing w:line="276" w:lineRule="auto"/>
        <w:rPr>
          <w:rFonts w:ascii="Calibri" w:hAnsi="Calibri"/>
        </w:rPr>
      </w:pPr>
      <w:r w:rsidRPr="00E05637">
        <w:rPr>
          <w:rFonts w:ascii="Calibri" w:hAnsi="Calibri"/>
        </w:rPr>
        <w:t>How do we learn about Jesus? Here</w:t>
      </w:r>
      <w:r w:rsidR="00AD7ECD">
        <w:rPr>
          <w:rFonts w:ascii="Calibri" w:hAnsi="Calibri"/>
        </w:rPr>
        <w:t xml:space="preserve"> are</w:t>
      </w:r>
      <w:r w:rsidRPr="00E05637">
        <w:rPr>
          <w:rFonts w:ascii="Calibri" w:hAnsi="Calibri"/>
        </w:rPr>
        <w:t xml:space="preserve"> a couple of things. </w:t>
      </w:r>
    </w:p>
    <w:p w14:paraId="114ACDE9" w14:textId="77777777" w:rsidR="00E05637" w:rsidRPr="00E05637" w:rsidRDefault="00E05637" w:rsidP="00E05637">
      <w:pPr>
        <w:spacing w:line="276" w:lineRule="auto"/>
        <w:rPr>
          <w:rFonts w:ascii="Calibri" w:hAnsi="Calibri"/>
        </w:rPr>
      </w:pPr>
    </w:p>
    <w:p w14:paraId="7DCA2474" w14:textId="77777777" w:rsidR="00E05637" w:rsidRPr="00E05637" w:rsidRDefault="00E05637" w:rsidP="00E05637">
      <w:pPr>
        <w:spacing w:line="276" w:lineRule="auto"/>
        <w:rPr>
          <w:rFonts w:ascii="Calibri" w:hAnsi="Calibri"/>
        </w:rPr>
      </w:pPr>
      <w:r w:rsidRPr="00E05637">
        <w:rPr>
          <w:rFonts w:ascii="Calibri" w:hAnsi="Calibri"/>
        </w:rPr>
        <w:t xml:space="preserve">Jesus is the ultimate healer. He heals the servant physically and He heals the centurion spiritually. Jesus cares about the body (that's why we pray for people who are sick) and Jesus cares about the spirit. We want people to be spiritually healed by putting faith in Christ. We want people to be physically healed when they are ill. Jesus cares about both. By the way, Jesus is more capable than you think that He probably is. </w:t>
      </w:r>
    </w:p>
    <w:p w14:paraId="4EE57AEA" w14:textId="77777777" w:rsidR="00E05637" w:rsidRPr="00E05637" w:rsidRDefault="00E05637" w:rsidP="00E05637">
      <w:pPr>
        <w:spacing w:line="276" w:lineRule="auto"/>
        <w:rPr>
          <w:rFonts w:ascii="Calibri" w:hAnsi="Calibri"/>
        </w:rPr>
      </w:pPr>
    </w:p>
    <w:p w14:paraId="54A937C0" w14:textId="77777777" w:rsidR="00E05637" w:rsidRPr="00E05637" w:rsidRDefault="00E05637" w:rsidP="00E05637">
      <w:pPr>
        <w:spacing w:line="276" w:lineRule="auto"/>
        <w:rPr>
          <w:rFonts w:ascii="Calibri" w:hAnsi="Calibri"/>
        </w:rPr>
      </w:pPr>
      <w:r w:rsidRPr="00E05637">
        <w:rPr>
          <w:rFonts w:ascii="Calibri" w:hAnsi="Calibri"/>
        </w:rPr>
        <w:t>I wonder what God is not doing in your life simply because you haven't asked. This centurion was pretty bold. But he asked. Sometimes we have needs in our lives and we're not asking. We get frustrated. “God, where have you been? God, what are you doing?” Have you asked Him? What are you asking God to do in your life?</w:t>
      </w:r>
    </w:p>
    <w:p w14:paraId="7ACCAB4B" w14:textId="77777777" w:rsidR="00E05637" w:rsidRPr="00E05637" w:rsidRDefault="00E05637" w:rsidP="00E05637">
      <w:pPr>
        <w:spacing w:line="276" w:lineRule="auto"/>
        <w:rPr>
          <w:rFonts w:ascii="Calibri" w:hAnsi="Calibri"/>
        </w:rPr>
      </w:pPr>
    </w:p>
    <w:p w14:paraId="18D467B1" w14:textId="77777777" w:rsidR="00E05637" w:rsidRPr="00E05637" w:rsidRDefault="00E05637" w:rsidP="00E05637">
      <w:pPr>
        <w:spacing w:line="276" w:lineRule="auto"/>
        <w:rPr>
          <w:rFonts w:ascii="Calibri" w:hAnsi="Calibri"/>
        </w:rPr>
      </w:pPr>
      <w:r w:rsidRPr="00E05637">
        <w:rPr>
          <w:rFonts w:ascii="Calibri" w:hAnsi="Calibri"/>
        </w:rPr>
        <w:t xml:space="preserve">He's an ultimate healer. </w:t>
      </w:r>
    </w:p>
    <w:p w14:paraId="279AA621" w14:textId="77777777" w:rsidR="00E05637" w:rsidRPr="00E05637" w:rsidRDefault="00E05637" w:rsidP="00E05637">
      <w:pPr>
        <w:spacing w:line="276" w:lineRule="auto"/>
        <w:rPr>
          <w:rFonts w:ascii="Calibri" w:hAnsi="Calibri"/>
        </w:rPr>
      </w:pPr>
    </w:p>
    <w:p w14:paraId="72E3F5A2" w14:textId="4C9FF7FB" w:rsidR="00E05637" w:rsidRPr="00E05637" w:rsidRDefault="00E05637" w:rsidP="00E05637">
      <w:pPr>
        <w:spacing w:line="276" w:lineRule="auto"/>
        <w:rPr>
          <w:rFonts w:ascii="Calibri" w:hAnsi="Calibri"/>
        </w:rPr>
      </w:pPr>
      <w:r w:rsidRPr="00E05637">
        <w:rPr>
          <w:rFonts w:ascii="Calibri" w:hAnsi="Calibri"/>
        </w:rPr>
        <w:t xml:space="preserve">Jesus also hears our prayers. Jesus is listening. That doesn't mean that every time you make a request that Jesus answers “yes.” But Jesus responded to this invitation to help this man. Jesus begins moving to the home of the centurion. He's trying to help and He’s listening. Jesus hears our prayers. Sometimes the answer is “no,” sometimes the answer is “yes.” Sometimes it's “not now, maybe a little later.” But Jesus hears our prayers. There’s nothing you're asking God for that He is ignoring. He's listening. Jesus hears our prayers. </w:t>
      </w:r>
    </w:p>
    <w:p w14:paraId="2E534A27" w14:textId="77777777" w:rsidR="00E05637" w:rsidRPr="00E05637" w:rsidRDefault="00E05637" w:rsidP="00E05637">
      <w:pPr>
        <w:spacing w:line="276" w:lineRule="auto"/>
        <w:rPr>
          <w:rFonts w:ascii="Calibri" w:hAnsi="Calibri"/>
        </w:rPr>
      </w:pPr>
    </w:p>
    <w:p w14:paraId="4C508F36" w14:textId="491FA12B" w:rsidR="00E05637" w:rsidRPr="00E05637" w:rsidRDefault="00E05637" w:rsidP="00E05637">
      <w:pPr>
        <w:spacing w:line="276" w:lineRule="auto"/>
        <w:rPr>
          <w:rFonts w:ascii="Calibri" w:hAnsi="Calibri"/>
        </w:rPr>
      </w:pPr>
      <w:r w:rsidRPr="00E05637">
        <w:rPr>
          <w:rFonts w:ascii="Calibri" w:hAnsi="Calibri"/>
        </w:rPr>
        <w:lastRenderedPageBreak/>
        <w:t>Jesus also is our centurion. He's going to battle to defeat the devil on our behalf. He lays down His life, if necessary and when necessary. Jesus is at war with Satan, laying down His life. That's amazing. Jesus is our centurion. He is our warrior. He's a great Savior. That's why we should have so much faith in Him</w:t>
      </w:r>
      <w:r w:rsidR="00AD7ECD">
        <w:rPr>
          <w:rFonts w:ascii="Calibri" w:hAnsi="Calibri"/>
        </w:rPr>
        <w:t xml:space="preserve"> b</w:t>
      </w:r>
      <w:r w:rsidRPr="00E05637">
        <w:rPr>
          <w:rFonts w:ascii="Calibri" w:hAnsi="Calibri"/>
        </w:rPr>
        <w:t xml:space="preserve">ecause He's a wonderful Savior. </w:t>
      </w:r>
    </w:p>
    <w:p w14:paraId="4992EAAD" w14:textId="77777777" w:rsidR="00E05637" w:rsidRPr="00E05637" w:rsidRDefault="00E05637" w:rsidP="00E05637">
      <w:pPr>
        <w:spacing w:line="276" w:lineRule="auto"/>
        <w:rPr>
          <w:rFonts w:ascii="Calibri" w:hAnsi="Calibri"/>
        </w:rPr>
      </w:pPr>
    </w:p>
    <w:p w14:paraId="2441C372" w14:textId="77777777" w:rsidR="00E05637" w:rsidRPr="00E05637" w:rsidRDefault="00E05637" w:rsidP="00E05637">
      <w:pPr>
        <w:spacing w:line="276" w:lineRule="auto"/>
        <w:rPr>
          <w:rFonts w:ascii="Calibri" w:hAnsi="Calibri"/>
        </w:rPr>
      </w:pPr>
      <w:r w:rsidRPr="00E05637">
        <w:rPr>
          <w:rFonts w:ascii="Calibri" w:hAnsi="Calibri"/>
        </w:rPr>
        <w:t>If Jesus is really that great, He deserves our faith and our highest praise. If that's really who Jesus is, Jesus is amazing and He deserves our allegiance and our commitment. He really does.</w:t>
      </w:r>
    </w:p>
    <w:p w14:paraId="09F3A2AA" w14:textId="77777777" w:rsidR="00E05637" w:rsidRPr="00E05637" w:rsidRDefault="00E05637" w:rsidP="00E05637">
      <w:pPr>
        <w:spacing w:line="276" w:lineRule="auto"/>
        <w:rPr>
          <w:rFonts w:ascii="Calibri" w:hAnsi="Calibri"/>
        </w:rPr>
      </w:pPr>
    </w:p>
    <w:p w14:paraId="62B41AB7" w14:textId="77777777" w:rsidR="00E05637" w:rsidRPr="00E05637" w:rsidRDefault="00E05637" w:rsidP="00E05637">
      <w:pPr>
        <w:spacing w:line="276" w:lineRule="auto"/>
        <w:rPr>
          <w:rFonts w:ascii="Calibri" w:hAnsi="Calibri"/>
        </w:rPr>
      </w:pPr>
      <w:r w:rsidRPr="00E05637">
        <w:rPr>
          <w:rFonts w:ascii="Calibri" w:hAnsi="Calibri"/>
        </w:rPr>
        <w:t xml:space="preserve">These are unprecedented times. We need to face unprecedented times with unprecedented faith. God is taking your faith to a new level. </w:t>
      </w:r>
    </w:p>
    <w:p w14:paraId="3271B8D8" w14:textId="77777777" w:rsidR="00E05637" w:rsidRPr="00E05637" w:rsidRDefault="00E05637" w:rsidP="00E05637">
      <w:pPr>
        <w:spacing w:line="276" w:lineRule="auto"/>
        <w:rPr>
          <w:rFonts w:ascii="Calibri" w:hAnsi="Calibri"/>
        </w:rPr>
      </w:pPr>
    </w:p>
    <w:p w14:paraId="4FCD128E" w14:textId="77777777" w:rsidR="00E05637" w:rsidRPr="00E05637" w:rsidRDefault="00E05637" w:rsidP="00E05637">
      <w:pPr>
        <w:spacing w:line="276" w:lineRule="auto"/>
        <w:rPr>
          <w:rFonts w:ascii="Calibri" w:hAnsi="Calibri"/>
        </w:rPr>
      </w:pPr>
      <w:r w:rsidRPr="00E05637">
        <w:rPr>
          <w:rFonts w:ascii="Calibri" w:hAnsi="Calibri"/>
        </w:rPr>
        <w:t xml:space="preserve">Let me suggest this: Based on the centurion’s faith, we should pray and suggest. </w:t>
      </w:r>
    </w:p>
    <w:p w14:paraId="094DB47F" w14:textId="77777777" w:rsidR="00E05637" w:rsidRPr="00E05637" w:rsidRDefault="00E05637" w:rsidP="00E05637">
      <w:pPr>
        <w:spacing w:line="276" w:lineRule="auto"/>
        <w:rPr>
          <w:rFonts w:ascii="Calibri" w:hAnsi="Calibri"/>
        </w:rPr>
      </w:pPr>
    </w:p>
    <w:p w14:paraId="051216A0" w14:textId="7BF563AC" w:rsidR="00E05637" w:rsidRPr="00E05637" w:rsidRDefault="00E05637" w:rsidP="00E05637">
      <w:pPr>
        <w:spacing w:line="276" w:lineRule="auto"/>
        <w:rPr>
          <w:rFonts w:ascii="Calibri" w:hAnsi="Calibri"/>
        </w:rPr>
      </w:pPr>
      <w:r w:rsidRPr="00E05637">
        <w:rPr>
          <w:rFonts w:ascii="Calibri" w:hAnsi="Calibri"/>
        </w:rPr>
        <w:t xml:space="preserve">Here's what the man does. “My servant is sick. God, help him.” Request. Then he's like, “My servant is sick. Who do I know? Maybe the Jews would go and get Jesus and bring Him to our house. Hey, Jewish friends, can you guys go find Jesus to help me?” Then he's sitting at home and he's like, “I </w:t>
      </w:r>
      <w:r w:rsidR="00AD7ECD">
        <w:rPr>
          <w:rFonts w:ascii="Calibri" w:hAnsi="Calibri"/>
        </w:rPr>
        <w:t>have</w:t>
      </w:r>
      <w:r w:rsidRPr="00E05637">
        <w:rPr>
          <w:rFonts w:ascii="Calibri" w:hAnsi="Calibri"/>
        </w:rPr>
        <w:t xml:space="preserve"> an even better idea. I'm going to send some servants to find Jesus on the way to our house and to stop Him and to say, ‘Just give the word and heal the man.’”</w:t>
      </w:r>
    </w:p>
    <w:p w14:paraId="21FAAB3A" w14:textId="77777777" w:rsidR="00E05637" w:rsidRPr="00E05637" w:rsidRDefault="00E05637" w:rsidP="00E05637">
      <w:pPr>
        <w:spacing w:line="276" w:lineRule="auto"/>
        <w:rPr>
          <w:rFonts w:ascii="Calibri" w:hAnsi="Calibri"/>
        </w:rPr>
      </w:pPr>
    </w:p>
    <w:p w14:paraId="2887A544" w14:textId="77777777" w:rsidR="00E05637" w:rsidRPr="00E05637" w:rsidRDefault="00E05637" w:rsidP="00E05637">
      <w:pPr>
        <w:spacing w:line="276" w:lineRule="auto"/>
        <w:rPr>
          <w:rFonts w:ascii="Calibri" w:hAnsi="Calibri"/>
        </w:rPr>
      </w:pPr>
      <w:r w:rsidRPr="00E05637">
        <w:rPr>
          <w:rFonts w:ascii="Calibri" w:hAnsi="Calibri"/>
        </w:rPr>
        <w:t xml:space="preserve">Jesus is responding to the inquiry of the centurion. Again, I wonder what God is not doing in your life simply because you're not asking. We should pray and make suggestions. </w:t>
      </w:r>
    </w:p>
    <w:p w14:paraId="76DBE955" w14:textId="77777777" w:rsidR="00E05637" w:rsidRPr="00E05637" w:rsidRDefault="00E05637" w:rsidP="00E05637">
      <w:pPr>
        <w:spacing w:line="276" w:lineRule="auto"/>
        <w:rPr>
          <w:rFonts w:ascii="Calibri" w:hAnsi="Calibri"/>
        </w:rPr>
      </w:pPr>
    </w:p>
    <w:p w14:paraId="6D935497" w14:textId="59D895E1" w:rsidR="00E05637" w:rsidRPr="00E05637" w:rsidRDefault="00E05637" w:rsidP="00E05637">
      <w:pPr>
        <w:spacing w:line="276" w:lineRule="auto"/>
        <w:rPr>
          <w:rFonts w:ascii="Calibri" w:hAnsi="Calibri"/>
        </w:rPr>
      </w:pPr>
      <w:r w:rsidRPr="00E05637">
        <w:rPr>
          <w:rFonts w:ascii="Calibri" w:hAnsi="Calibri"/>
        </w:rPr>
        <w:t>That's what Joshua did. In Joshua 10 he</w:t>
      </w:r>
      <w:r w:rsidR="00AD7ECD">
        <w:rPr>
          <w:rFonts w:ascii="Calibri" w:hAnsi="Calibri"/>
        </w:rPr>
        <w:t xml:space="preserve"> was</w:t>
      </w:r>
      <w:r w:rsidRPr="00E05637">
        <w:rPr>
          <w:rFonts w:ascii="Calibri" w:hAnsi="Calibri"/>
        </w:rPr>
        <w:t xml:space="preserve"> </w:t>
      </w:r>
      <w:r w:rsidR="000D55A9" w:rsidRPr="00E05637">
        <w:rPr>
          <w:rFonts w:ascii="Calibri" w:hAnsi="Calibri"/>
        </w:rPr>
        <w:t>fighting,</w:t>
      </w:r>
      <w:r w:rsidRPr="00E05637">
        <w:rPr>
          <w:rFonts w:ascii="Calibri" w:hAnsi="Calibri"/>
        </w:rPr>
        <w:t xml:space="preserve"> and he need</w:t>
      </w:r>
      <w:r w:rsidR="00AD7ECD">
        <w:rPr>
          <w:rFonts w:ascii="Calibri" w:hAnsi="Calibri"/>
        </w:rPr>
        <w:t>ed</w:t>
      </w:r>
      <w:r w:rsidRPr="00E05637">
        <w:rPr>
          <w:rFonts w:ascii="Calibri" w:hAnsi="Calibri"/>
        </w:rPr>
        <w:t xml:space="preserve"> some more time to route the enemy. Nightfall </w:t>
      </w:r>
      <w:r w:rsidR="00AD7ECD">
        <w:rPr>
          <w:rFonts w:ascii="Calibri" w:hAnsi="Calibri"/>
        </w:rPr>
        <w:t>wa</w:t>
      </w:r>
      <w:r w:rsidRPr="00E05637">
        <w:rPr>
          <w:rFonts w:ascii="Calibri" w:hAnsi="Calibri"/>
        </w:rPr>
        <w:t>s coming and if the sun set, the enemy</w:t>
      </w:r>
      <w:r w:rsidR="00AD7ECD">
        <w:rPr>
          <w:rFonts w:ascii="Calibri" w:hAnsi="Calibri"/>
        </w:rPr>
        <w:t xml:space="preserve"> was</w:t>
      </w:r>
      <w:r w:rsidRPr="00E05637">
        <w:rPr>
          <w:rFonts w:ascii="Calibri" w:hAnsi="Calibri"/>
        </w:rPr>
        <w:t xml:space="preserve"> going to regroup and come back the next day. Joshua pray</w:t>
      </w:r>
      <w:r w:rsidR="00AD7ECD">
        <w:rPr>
          <w:rFonts w:ascii="Calibri" w:hAnsi="Calibri"/>
        </w:rPr>
        <w:t>ed</w:t>
      </w:r>
      <w:r w:rsidRPr="00E05637">
        <w:rPr>
          <w:rFonts w:ascii="Calibri" w:hAnsi="Calibri"/>
        </w:rPr>
        <w:t xml:space="preserve"> and </w:t>
      </w:r>
      <w:r w:rsidR="000D55A9" w:rsidRPr="00E05637">
        <w:rPr>
          <w:rFonts w:ascii="Calibri" w:hAnsi="Calibri"/>
        </w:rPr>
        <w:t>suggested</w:t>
      </w:r>
      <w:r w:rsidRPr="00E05637">
        <w:rPr>
          <w:rFonts w:ascii="Calibri" w:hAnsi="Calibri"/>
        </w:rPr>
        <w:t>. “Lord, help me, but allow the sun to stand still.” God sa</w:t>
      </w:r>
      <w:r w:rsidR="00AD7ECD">
        <w:rPr>
          <w:rFonts w:ascii="Calibri" w:hAnsi="Calibri"/>
        </w:rPr>
        <w:t>id</w:t>
      </w:r>
      <w:r w:rsidRPr="00E05637">
        <w:rPr>
          <w:rFonts w:ascii="Calibri" w:hAnsi="Calibri"/>
        </w:rPr>
        <w:t>, “You know what? Joshua asked the sun to stand still. I think we could do that. Let me just stop the rotation of the Earth for just a little bit to help Joshua out. That was a great idea, Joshua. Thank you for asking.”</w:t>
      </w:r>
    </w:p>
    <w:p w14:paraId="482128A7" w14:textId="77777777" w:rsidR="00E05637" w:rsidRPr="00E05637" w:rsidRDefault="00E05637" w:rsidP="00E05637">
      <w:pPr>
        <w:spacing w:line="276" w:lineRule="auto"/>
        <w:rPr>
          <w:rFonts w:ascii="Calibri" w:hAnsi="Calibri"/>
        </w:rPr>
      </w:pPr>
    </w:p>
    <w:p w14:paraId="3B217BFD" w14:textId="5B9735C8" w:rsidR="00E05637" w:rsidRPr="00E05637" w:rsidRDefault="00E05637" w:rsidP="00E05637">
      <w:pPr>
        <w:spacing w:line="276" w:lineRule="auto"/>
        <w:rPr>
          <w:rFonts w:ascii="Calibri" w:hAnsi="Calibri"/>
        </w:rPr>
      </w:pPr>
      <w:r w:rsidRPr="00E05637">
        <w:rPr>
          <w:rFonts w:ascii="Calibri" w:hAnsi="Calibri"/>
        </w:rPr>
        <w:t xml:space="preserve">I think God loves our suggestions a little bit more than we think that He does. We have this idea, “I'm going to pray about </w:t>
      </w:r>
      <w:r w:rsidR="000D55A9" w:rsidRPr="00E05637">
        <w:rPr>
          <w:rFonts w:ascii="Calibri" w:hAnsi="Calibri"/>
        </w:rPr>
        <w:t>it,</w:t>
      </w:r>
      <w:r w:rsidRPr="00E05637">
        <w:rPr>
          <w:rFonts w:ascii="Calibri" w:hAnsi="Calibri"/>
        </w:rPr>
        <w:t xml:space="preserve"> and I'm just going to wait around and see what God</w:t>
      </w:r>
      <w:r w:rsidR="00AD7ECD">
        <w:rPr>
          <w:rFonts w:ascii="Calibri" w:hAnsi="Calibri"/>
        </w:rPr>
        <w:t xml:space="preserve"> i</w:t>
      </w:r>
      <w:r w:rsidRPr="00E05637">
        <w:rPr>
          <w:rFonts w:ascii="Calibri" w:hAnsi="Calibri"/>
        </w:rPr>
        <w:t xml:space="preserve">s going to do.” But don't you love the centurion? </w:t>
      </w:r>
      <w:r w:rsidR="000D55A9" w:rsidRPr="00E05637">
        <w:rPr>
          <w:rFonts w:ascii="Calibri" w:hAnsi="Calibri"/>
        </w:rPr>
        <w:t>He’s</w:t>
      </w:r>
      <w:r w:rsidR="00AD7ECD">
        <w:rPr>
          <w:rFonts w:ascii="Calibri" w:hAnsi="Calibri"/>
        </w:rPr>
        <w:t xml:space="preserve"> </w:t>
      </w:r>
      <w:r w:rsidRPr="00E05637">
        <w:rPr>
          <w:rFonts w:ascii="Calibri" w:hAnsi="Calibri"/>
        </w:rPr>
        <w:t>like, “I don't have time to wait. This man</w:t>
      </w:r>
      <w:r w:rsidR="00AD7ECD">
        <w:rPr>
          <w:rFonts w:ascii="Calibri" w:hAnsi="Calibri"/>
        </w:rPr>
        <w:t xml:space="preserve"> i</w:t>
      </w:r>
      <w:r w:rsidRPr="00E05637">
        <w:rPr>
          <w:rFonts w:ascii="Calibri" w:hAnsi="Calibri"/>
        </w:rPr>
        <w:t>s dying. I'm going to pray. I'm going to suggest.”</w:t>
      </w:r>
    </w:p>
    <w:p w14:paraId="0E9E7347" w14:textId="77777777" w:rsidR="00E05637" w:rsidRPr="00E05637" w:rsidRDefault="00E05637" w:rsidP="00E05637">
      <w:pPr>
        <w:spacing w:line="276" w:lineRule="auto"/>
        <w:rPr>
          <w:rFonts w:ascii="Calibri" w:hAnsi="Calibri"/>
        </w:rPr>
      </w:pPr>
    </w:p>
    <w:p w14:paraId="6FB92084" w14:textId="7155F4A1" w:rsidR="00E05637" w:rsidRPr="00E05637" w:rsidRDefault="00E05637" w:rsidP="00E05637">
      <w:pPr>
        <w:spacing w:line="276" w:lineRule="auto"/>
        <w:rPr>
          <w:rFonts w:ascii="Calibri" w:hAnsi="Calibri"/>
        </w:rPr>
      </w:pPr>
      <w:r w:rsidRPr="00E05637">
        <w:rPr>
          <w:rFonts w:ascii="Calibri" w:hAnsi="Calibri"/>
        </w:rPr>
        <w:t>What about the woman who touched the hem of Jesus’ garment? She</w:t>
      </w:r>
      <w:r w:rsidR="00AD7ECD">
        <w:rPr>
          <w:rFonts w:ascii="Calibri" w:hAnsi="Calibri"/>
        </w:rPr>
        <w:t xml:space="preserve"> had</w:t>
      </w:r>
      <w:r w:rsidRPr="00E05637">
        <w:rPr>
          <w:rFonts w:ascii="Calibri" w:hAnsi="Calibri"/>
        </w:rPr>
        <w:t xml:space="preserve"> been bleeding for years. </w:t>
      </w:r>
      <w:r w:rsidR="000D55A9" w:rsidRPr="00E05637">
        <w:rPr>
          <w:rFonts w:ascii="Calibri" w:hAnsi="Calibri"/>
        </w:rPr>
        <w:t>She was</w:t>
      </w:r>
      <w:r w:rsidR="00AD7ECD">
        <w:rPr>
          <w:rFonts w:ascii="Calibri" w:hAnsi="Calibri"/>
        </w:rPr>
        <w:t xml:space="preserve"> </w:t>
      </w:r>
      <w:r w:rsidRPr="00E05637">
        <w:rPr>
          <w:rFonts w:ascii="Calibri" w:hAnsi="Calibri"/>
        </w:rPr>
        <w:t>like, “If I could just touch the hem of His garment.” She</w:t>
      </w:r>
      <w:r w:rsidR="00AD7ECD">
        <w:rPr>
          <w:rFonts w:ascii="Calibri" w:hAnsi="Calibri"/>
        </w:rPr>
        <w:t xml:space="preserve"> was</w:t>
      </w:r>
      <w:r w:rsidRPr="00E05637">
        <w:rPr>
          <w:rFonts w:ascii="Calibri" w:hAnsi="Calibri"/>
        </w:rPr>
        <w:t xml:space="preserve"> healed. After Jesus called that out and interacted with her and kind of exposed what she had done, the people in </w:t>
      </w:r>
      <w:r w:rsidRPr="00E05637">
        <w:rPr>
          <w:rFonts w:ascii="Calibri" w:hAnsi="Calibri"/>
        </w:rPr>
        <w:lastRenderedPageBreak/>
        <w:t>the crowd were like, “Can you do that? Does that work?” Because if not, they would have all been touching the hem of Jesus’ garment. This woman prayed and she had a suggestion. Let me touch the hem of His garment. Prayer and action.</w:t>
      </w:r>
    </w:p>
    <w:p w14:paraId="2C214ADC" w14:textId="77777777" w:rsidR="00E05637" w:rsidRPr="00E05637" w:rsidRDefault="00E05637" w:rsidP="00E05637">
      <w:pPr>
        <w:spacing w:line="276" w:lineRule="auto"/>
        <w:rPr>
          <w:rFonts w:ascii="Calibri" w:hAnsi="Calibri"/>
        </w:rPr>
      </w:pPr>
    </w:p>
    <w:p w14:paraId="1441AAC6" w14:textId="5D3E8E97" w:rsidR="00E05637" w:rsidRPr="00E05637" w:rsidRDefault="00E05637" w:rsidP="00E05637">
      <w:pPr>
        <w:spacing w:line="276" w:lineRule="auto"/>
        <w:rPr>
          <w:rFonts w:ascii="Calibri" w:hAnsi="Calibri"/>
        </w:rPr>
      </w:pPr>
      <w:r w:rsidRPr="00E05637">
        <w:rPr>
          <w:rFonts w:ascii="Calibri" w:hAnsi="Calibri"/>
        </w:rPr>
        <w:t xml:space="preserve">In Mark 2 there's a man </w:t>
      </w:r>
      <w:r w:rsidR="00AD7ECD">
        <w:rPr>
          <w:rFonts w:ascii="Calibri" w:hAnsi="Calibri"/>
        </w:rPr>
        <w:t>who</w:t>
      </w:r>
      <w:r w:rsidRPr="00E05637">
        <w:rPr>
          <w:rFonts w:ascii="Calibri" w:hAnsi="Calibri"/>
        </w:rPr>
        <w:t xml:space="preserve"> needs to be healed. The friends </w:t>
      </w:r>
      <w:r w:rsidR="00AD7ECD">
        <w:rPr>
          <w:rFonts w:ascii="Calibri" w:hAnsi="Calibri"/>
        </w:rPr>
        <w:t>we</w:t>
      </w:r>
      <w:r w:rsidRPr="00E05637">
        <w:rPr>
          <w:rFonts w:ascii="Calibri" w:hAnsi="Calibri"/>
        </w:rPr>
        <w:t xml:space="preserve">re trying to get him to Jesus, but the room </w:t>
      </w:r>
      <w:r w:rsidR="00AD7ECD">
        <w:rPr>
          <w:rFonts w:ascii="Calibri" w:hAnsi="Calibri"/>
        </w:rPr>
        <w:t>wa</w:t>
      </w:r>
      <w:r w:rsidRPr="00E05637">
        <w:rPr>
          <w:rFonts w:ascii="Calibri" w:hAnsi="Calibri"/>
        </w:rPr>
        <w:t xml:space="preserve">s packed in that little house where Jesus </w:t>
      </w:r>
      <w:r w:rsidR="00AD7ECD">
        <w:rPr>
          <w:rFonts w:ascii="Calibri" w:hAnsi="Calibri"/>
        </w:rPr>
        <w:t>wa</w:t>
      </w:r>
      <w:r w:rsidRPr="00E05637">
        <w:rPr>
          <w:rFonts w:ascii="Calibri" w:hAnsi="Calibri"/>
        </w:rPr>
        <w:t xml:space="preserve">s teaching. They go to unprecedented means. They begin to vandalize the house. They remove the ceiling tiles and they begin to lower their friend in through the ceiling. Who does that? Can you do that? Is Jesus going to be angry that you messed up the house? No. The Bible says that actually when Jesus saw their faith (speaking of the friends, not the paralytic), He healed the man. We ought to pray and make a suggestion. </w:t>
      </w:r>
    </w:p>
    <w:p w14:paraId="36412108" w14:textId="77777777" w:rsidR="00E05637" w:rsidRPr="00E05637" w:rsidRDefault="00E05637" w:rsidP="00E05637">
      <w:pPr>
        <w:spacing w:line="276" w:lineRule="auto"/>
        <w:rPr>
          <w:rFonts w:ascii="Calibri" w:hAnsi="Calibri"/>
        </w:rPr>
      </w:pPr>
    </w:p>
    <w:p w14:paraId="7B9D0519" w14:textId="4AC088BE" w:rsidR="00E05637" w:rsidRPr="00E05637" w:rsidRDefault="00E05637" w:rsidP="00E05637">
      <w:pPr>
        <w:spacing w:line="276" w:lineRule="auto"/>
        <w:rPr>
          <w:rFonts w:ascii="Calibri" w:hAnsi="Calibri"/>
        </w:rPr>
      </w:pPr>
      <w:r w:rsidRPr="00E05637">
        <w:rPr>
          <w:rFonts w:ascii="Calibri" w:hAnsi="Calibri"/>
        </w:rPr>
        <w:t xml:space="preserve">This Easter season, we're praying and we're suggesting. We're hosting 11 weekend worship experiences next Saturday and next Sunday. We want you to be a part of it. We want you to invite some people. We want you to start a watch party for Easter. It's going to be awesome. It's the Super Bowl of the Christian calendar. We're praying and we're suggesting. “Lord, we </w:t>
      </w:r>
      <w:r w:rsidR="00AD7ECD">
        <w:rPr>
          <w:rFonts w:ascii="Calibri" w:hAnsi="Calibri"/>
        </w:rPr>
        <w:t>have</w:t>
      </w:r>
      <w:r w:rsidRPr="00E05637">
        <w:rPr>
          <w:rFonts w:ascii="Calibri" w:hAnsi="Calibri"/>
        </w:rPr>
        <w:t xml:space="preserve"> 11 services. We hope a lot of people give their hearts to </w:t>
      </w:r>
      <w:r w:rsidR="00AD7ECD">
        <w:rPr>
          <w:rFonts w:ascii="Calibri" w:hAnsi="Calibri"/>
        </w:rPr>
        <w:t>Y</w:t>
      </w:r>
      <w:r w:rsidRPr="00E05637">
        <w:rPr>
          <w:rFonts w:ascii="Calibri" w:hAnsi="Calibri"/>
        </w:rPr>
        <w:t xml:space="preserve">ou. Lord, we need </w:t>
      </w:r>
      <w:r w:rsidR="00AD7ECD">
        <w:rPr>
          <w:rFonts w:ascii="Calibri" w:hAnsi="Calibri"/>
        </w:rPr>
        <w:t>Y</w:t>
      </w:r>
      <w:r w:rsidRPr="00E05637">
        <w:rPr>
          <w:rFonts w:ascii="Calibri" w:hAnsi="Calibri"/>
        </w:rPr>
        <w:t>ou to work and to move. Here</w:t>
      </w:r>
      <w:r w:rsidR="00AD7ECD">
        <w:rPr>
          <w:rFonts w:ascii="Calibri" w:hAnsi="Calibri"/>
        </w:rPr>
        <w:t xml:space="preserve"> are</w:t>
      </w:r>
      <w:r w:rsidRPr="00E05637">
        <w:rPr>
          <w:rFonts w:ascii="Calibri" w:hAnsi="Calibri"/>
        </w:rPr>
        <w:t xml:space="preserve"> some opportunities.” God loves suggestions. He loves it. Those suggestions are the things that actually start to build our faith. </w:t>
      </w:r>
    </w:p>
    <w:p w14:paraId="51D97E13" w14:textId="77777777" w:rsidR="00E05637" w:rsidRPr="00E05637" w:rsidRDefault="00E05637" w:rsidP="00E05637">
      <w:pPr>
        <w:spacing w:line="276" w:lineRule="auto"/>
        <w:rPr>
          <w:rFonts w:ascii="Calibri" w:hAnsi="Calibri"/>
        </w:rPr>
      </w:pPr>
    </w:p>
    <w:p w14:paraId="1FC6919F" w14:textId="3F6085D1" w:rsidR="00E05637" w:rsidRPr="00E05637" w:rsidRDefault="00E05637" w:rsidP="00E05637">
      <w:pPr>
        <w:spacing w:line="276" w:lineRule="auto"/>
        <w:rPr>
          <w:rFonts w:ascii="Calibri" w:hAnsi="Calibri"/>
        </w:rPr>
      </w:pPr>
      <w:r w:rsidRPr="00E05637">
        <w:rPr>
          <w:rFonts w:ascii="Calibri" w:hAnsi="Calibri"/>
        </w:rPr>
        <w:t xml:space="preserve">He's a wonderful Savior. We come to Him in moments of adversity with a spirit of humility </w:t>
      </w:r>
      <w:r w:rsidR="00AD7ECD">
        <w:rPr>
          <w:rFonts w:ascii="Calibri" w:hAnsi="Calibri"/>
        </w:rPr>
        <w:t>b</w:t>
      </w:r>
      <w:r w:rsidRPr="00E05637">
        <w:rPr>
          <w:rFonts w:ascii="Calibri" w:hAnsi="Calibri"/>
        </w:rPr>
        <w:t>ecause He's that great. God wants us to call on His name today. Would you join me in believing God for great things in your life even though things may be difficult and hard?</w:t>
      </w:r>
    </w:p>
    <w:p w14:paraId="1FCD37C3" w14:textId="77777777" w:rsidR="00E05637" w:rsidRPr="00E05637" w:rsidRDefault="00E05637" w:rsidP="00E05637">
      <w:pPr>
        <w:spacing w:line="276" w:lineRule="auto"/>
        <w:rPr>
          <w:rFonts w:ascii="Calibri" w:hAnsi="Calibri"/>
        </w:rPr>
      </w:pPr>
    </w:p>
    <w:p w14:paraId="36F40AA1" w14:textId="1FC23EB1" w:rsidR="00E05637" w:rsidRPr="00E05637" w:rsidRDefault="00E05637" w:rsidP="00E05637">
      <w:pPr>
        <w:spacing w:line="276" w:lineRule="auto"/>
        <w:rPr>
          <w:rFonts w:ascii="Calibri" w:hAnsi="Calibri"/>
          <w:sz w:val="28"/>
          <w:szCs w:val="28"/>
        </w:rPr>
      </w:pPr>
      <w:r w:rsidRPr="00E05637">
        <w:rPr>
          <w:rFonts w:ascii="Calibri" w:hAnsi="Calibri"/>
        </w:rPr>
        <w:br w:type="page"/>
      </w:r>
      <w:r w:rsidRPr="00E05637">
        <w:rPr>
          <w:rFonts w:ascii="Calibri" w:hAnsi="Calibri"/>
          <w:b/>
          <w:bCs/>
          <w:sz w:val="28"/>
          <w:szCs w:val="28"/>
          <w:u w:val="single"/>
        </w:rPr>
        <w:lastRenderedPageBreak/>
        <w:t>OUTLINE</w:t>
      </w:r>
    </w:p>
    <w:p w14:paraId="4B48A252" w14:textId="77777777" w:rsidR="00E05637" w:rsidRPr="00E05637" w:rsidRDefault="00E05637" w:rsidP="00E05637">
      <w:pPr>
        <w:spacing w:line="276" w:lineRule="auto"/>
        <w:rPr>
          <w:rFonts w:ascii="Calibri" w:hAnsi="Calibri"/>
        </w:rPr>
      </w:pPr>
    </w:p>
    <w:p w14:paraId="3C8809D8" w14:textId="7DC34D56" w:rsidR="00E05637" w:rsidRPr="00E05637" w:rsidRDefault="0096781B" w:rsidP="00E05637">
      <w:pPr>
        <w:spacing w:line="276" w:lineRule="auto"/>
        <w:rPr>
          <w:rFonts w:ascii="Calibri" w:hAnsi="Calibri"/>
        </w:rPr>
      </w:pPr>
      <w:r>
        <w:rPr>
          <w:rFonts w:ascii="Calibri" w:hAnsi="Calibri"/>
        </w:rPr>
        <w:t>“</w:t>
      </w:r>
      <w:r w:rsidR="00E05637" w:rsidRPr="00E05637">
        <w:rPr>
          <w:rFonts w:ascii="Calibri" w:hAnsi="Calibri"/>
        </w:rPr>
        <w:t xml:space="preserve">Jesus heard this and was amazed at him, and turning to the crowd following him, he said, </w:t>
      </w:r>
      <w:r>
        <w:rPr>
          <w:rFonts w:ascii="Calibri" w:hAnsi="Calibri"/>
        </w:rPr>
        <w:t>‘</w:t>
      </w:r>
      <w:r w:rsidR="00E05637" w:rsidRPr="00E05637">
        <w:rPr>
          <w:rFonts w:ascii="Calibri" w:hAnsi="Calibri"/>
        </w:rPr>
        <w:t xml:space="preserve">I tell </w:t>
      </w:r>
      <w:proofErr w:type="gramStart"/>
      <w:r w:rsidR="00E05637" w:rsidRPr="00E05637">
        <w:rPr>
          <w:rFonts w:ascii="Calibri" w:hAnsi="Calibri"/>
        </w:rPr>
        <w:t>you,</w:t>
      </w:r>
      <w:proofErr w:type="gramEnd"/>
      <w:r w:rsidR="00E05637" w:rsidRPr="00E05637">
        <w:rPr>
          <w:rFonts w:ascii="Calibri" w:hAnsi="Calibri"/>
        </w:rPr>
        <w:t xml:space="preserve"> I have not found so great a faith even in Israel.</w:t>
      </w:r>
      <w:r>
        <w:rPr>
          <w:rFonts w:ascii="Calibri" w:hAnsi="Calibri"/>
        </w:rPr>
        <w:t>’</w:t>
      </w:r>
      <w:r w:rsidR="00E05637" w:rsidRPr="00E05637">
        <w:rPr>
          <w:rFonts w:ascii="Calibri" w:hAnsi="Calibri"/>
        </w:rPr>
        <w:t>” Luke 7:9 (CSB)</w:t>
      </w:r>
    </w:p>
    <w:p w14:paraId="49EE6614" w14:textId="77777777" w:rsidR="00E05637" w:rsidRPr="00E05637" w:rsidRDefault="00E05637" w:rsidP="00E05637">
      <w:pPr>
        <w:spacing w:line="276" w:lineRule="auto"/>
        <w:rPr>
          <w:rFonts w:ascii="Calibri" w:hAnsi="Calibri"/>
        </w:rPr>
      </w:pPr>
    </w:p>
    <w:p w14:paraId="59CEF976" w14:textId="0996ACB8" w:rsidR="00E05637" w:rsidRPr="00E05637" w:rsidRDefault="00E05637" w:rsidP="00E05637">
      <w:pPr>
        <w:spacing w:line="276" w:lineRule="auto"/>
        <w:rPr>
          <w:rFonts w:ascii="Calibri" w:hAnsi="Calibri"/>
          <w:b/>
          <w:bCs/>
        </w:rPr>
      </w:pPr>
      <w:r w:rsidRPr="00E05637">
        <w:rPr>
          <w:rFonts w:ascii="Calibri" w:hAnsi="Calibri"/>
          <w:b/>
          <w:bCs/>
        </w:rPr>
        <w:t xml:space="preserve">1. My Faith Is Built </w:t>
      </w:r>
      <w:proofErr w:type="gramStart"/>
      <w:r w:rsidRPr="00E05637">
        <w:rPr>
          <w:rFonts w:ascii="Calibri" w:hAnsi="Calibri"/>
          <w:b/>
          <w:bCs/>
        </w:rPr>
        <w:t>In</w:t>
      </w:r>
      <w:proofErr w:type="gramEnd"/>
      <w:r w:rsidRPr="00E05637">
        <w:rPr>
          <w:rFonts w:ascii="Calibri" w:hAnsi="Calibri"/>
          <w:b/>
          <w:bCs/>
        </w:rPr>
        <w:t xml:space="preserve"> Times Of Great Need</w:t>
      </w:r>
      <w:r w:rsidR="000D55A9">
        <w:rPr>
          <w:rFonts w:ascii="Calibri" w:hAnsi="Calibri"/>
          <w:b/>
          <w:bCs/>
        </w:rPr>
        <w:t>.</w:t>
      </w:r>
    </w:p>
    <w:p w14:paraId="744508CB" w14:textId="77777777" w:rsidR="00E05637" w:rsidRPr="00E05637" w:rsidRDefault="00E05637" w:rsidP="00E05637">
      <w:pPr>
        <w:spacing w:line="276" w:lineRule="auto"/>
        <w:rPr>
          <w:rFonts w:ascii="Calibri" w:hAnsi="Calibri"/>
        </w:rPr>
      </w:pPr>
    </w:p>
    <w:p w14:paraId="176F474A" w14:textId="538EB8E7" w:rsidR="00E05637" w:rsidRPr="00E05637" w:rsidRDefault="0096781B" w:rsidP="00E05637">
      <w:pPr>
        <w:spacing w:line="276" w:lineRule="auto"/>
        <w:rPr>
          <w:rFonts w:ascii="Calibri" w:hAnsi="Calibri"/>
        </w:rPr>
      </w:pPr>
      <w:r>
        <w:rPr>
          <w:rFonts w:ascii="Calibri" w:hAnsi="Calibri"/>
        </w:rPr>
        <w:t>“</w:t>
      </w:r>
      <w:r w:rsidR="00E05637" w:rsidRPr="00E05637">
        <w:rPr>
          <w:rFonts w:ascii="Calibri" w:hAnsi="Calibri"/>
        </w:rPr>
        <w:t xml:space="preserve">A centurion’s servant, who was highly valued by him, was sick and about to die. When the centurion heard about Jesus, he sent some Jewish elders to him, requesting him to come and save the life of his servant. When they reached Jesus, they pleaded with him earnestly, saying, </w:t>
      </w:r>
      <w:r>
        <w:rPr>
          <w:rFonts w:ascii="Calibri" w:hAnsi="Calibri"/>
        </w:rPr>
        <w:t>‘</w:t>
      </w:r>
      <w:r w:rsidR="00E05637" w:rsidRPr="00E05637">
        <w:rPr>
          <w:rFonts w:ascii="Calibri" w:hAnsi="Calibri"/>
        </w:rPr>
        <w:t>He is worthy for you to grant this, because he loves our nation and has built us a synagogue.</w:t>
      </w:r>
      <w:r>
        <w:rPr>
          <w:rFonts w:ascii="Calibri" w:hAnsi="Calibri"/>
        </w:rPr>
        <w:t>’</w:t>
      </w:r>
      <w:r w:rsidR="00E05637" w:rsidRPr="00E05637">
        <w:rPr>
          <w:rFonts w:ascii="Calibri" w:hAnsi="Calibri"/>
        </w:rPr>
        <w:t>” Luke 7:2-5 (CSB)</w:t>
      </w:r>
    </w:p>
    <w:p w14:paraId="230E98F5" w14:textId="77777777" w:rsidR="00E05637" w:rsidRPr="00E05637" w:rsidRDefault="00E05637" w:rsidP="00E05637">
      <w:pPr>
        <w:spacing w:line="276" w:lineRule="auto"/>
        <w:rPr>
          <w:rFonts w:ascii="Calibri" w:hAnsi="Calibri"/>
        </w:rPr>
      </w:pPr>
    </w:p>
    <w:p w14:paraId="020EB5E4" w14:textId="746CB56E" w:rsidR="00E05637" w:rsidRPr="00E05637" w:rsidRDefault="00E05637" w:rsidP="00E05637">
      <w:pPr>
        <w:spacing w:line="276" w:lineRule="auto"/>
        <w:rPr>
          <w:rFonts w:ascii="Calibri" w:hAnsi="Calibri"/>
          <w:b/>
          <w:bCs/>
        </w:rPr>
      </w:pPr>
      <w:r w:rsidRPr="00E05637">
        <w:rPr>
          <w:rFonts w:ascii="Calibri" w:hAnsi="Calibri"/>
          <w:b/>
          <w:bCs/>
        </w:rPr>
        <w:t>2. My Faith Is Built Through Great Humility</w:t>
      </w:r>
      <w:r w:rsidR="000D55A9">
        <w:rPr>
          <w:rFonts w:ascii="Calibri" w:hAnsi="Calibri"/>
          <w:b/>
          <w:bCs/>
        </w:rPr>
        <w:t>.</w:t>
      </w:r>
    </w:p>
    <w:p w14:paraId="096498DD" w14:textId="77777777" w:rsidR="00E05637" w:rsidRPr="00E05637" w:rsidRDefault="00E05637" w:rsidP="00E05637">
      <w:pPr>
        <w:spacing w:line="276" w:lineRule="auto"/>
        <w:rPr>
          <w:rFonts w:ascii="Calibri" w:hAnsi="Calibri"/>
        </w:rPr>
      </w:pPr>
    </w:p>
    <w:p w14:paraId="73491021" w14:textId="4A74F795" w:rsidR="00E05637" w:rsidRPr="00E05637" w:rsidRDefault="0096781B" w:rsidP="00E05637">
      <w:pPr>
        <w:spacing w:line="276" w:lineRule="auto"/>
        <w:rPr>
          <w:rFonts w:ascii="Calibri" w:hAnsi="Calibri"/>
        </w:rPr>
      </w:pPr>
      <w:r>
        <w:rPr>
          <w:rFonts w:ascii="Calibri" w:hAnsi="Calibri"/>
        </w:rPr>
        <w:t>“</w:t>
      </w:r>
      <w:r w:rsidR="00E05637" w:rsidRPr="00E05637">
        <w:rPr>
          <w:rFonts w:ascii="Calibri" w:hAnsi="Calibri"/>
        </w:rPr>
        <w:t xml:space="preserve">Jesus went with them, and when he was not far from the house, the centurion sent friends to tell him, </w:t>
      </w:r>
      <w:r>
        <w:rPr>
          <w:rFonts w:ascii="Calibri" w:hAnsi="Calibri"/>
        </w:rPr>
        <w:t>‘</w:t>
      </w:r>
      <w:r w:rsidR="00E05637" w:rsidRPr="00E05637">
        <w:rPr>
          <w:rFonts w:ascii="Calibri" w:hAnsi="Calibri"/>
        </w:rPr>
        <w:t>Lord, don’t trouble yourself, since I am not worthy to have you come under my roof. That is why I didn’t even consider myself worthy to come to you. But say the word, and my servant will be healed. For I too am a man placed under authority, having soldiers under my command. I say to this one, ‘Go,’ and he goes; and to another, ‘Come,’ and he comes; and to my servant, ‘Do this,’ and he does it.” Luke 7:6-8 (CSB)</w:t>
      </w:r>
    </w:p>
    <w:p w14:paraId="54FCBB83" w14:textId="77777777" w:rsidR="00E05637" w:rsidRPr="00E05637" w:rsidRDefault="00E05637" w:rsidP="00E05637">
      <w:pPr>
        <w:spacing w:line="276" w:lineRule="auto"/>
        <w:rPr>
          <w:rFonts w:ascii="Calibri" w:hAnsi="Calibri"/>
        </w:rPr>
      </w:pPr>
    </w:p>
    <w:p w14:paraId="7EB2731E" w14:textId="09792BB5" w:rsidR="00E05637" w:rsidRPr="00E05637" w:rsidRDefault="00E05637" w:rsidP="00E05637">
      <w:pPr>
        <w:spacing w:line="276" w:lineRule="auto"/>
        <w:rPr>
          <w:rFonts w:ascii="Calibri" w:hAnsi="Calibri"/>
          <w:b/>
          <w:bCs/>
        </w:rPr>
      </w:pPr>
      <w:r w:rsidRPr="00E05637">
        <w:rPr>
          <w:rFonts w:ascii="Calibri" w:hAnsi="Calibri"/>
          <w:b/>
          <w:bCs/>
        </w:rPr>
        <w:t>3. My Faith Is Built By A Great Savior</w:t>
      </w:r>
      <w:r w:rsidR="000D55A9">
        <w:rPr>
          <w:rFonts w:ascii="Calibri" w:hAnsi="Calibri"/>
          <w:b/>
          <w:bCs/>
        </w:rPr>
        <w:t>.</w:t>
      </w:r>
    </w:p>
    <w:p w14:paraId="1EF740A2" w14:textId="77777777" w:rsidR="00E05637" w:rsidRPr="00E05637" w:rsidRDefault="00E05637" w:rsidP="00E05637">
      <w:pPr>
        <w:spacing w:line="276" w:lineRule="auto"/>
        <w:rPr>
          <w:rFonts w:ascii="Calibri" w:hAnsi="Calibri"/>
        </w:rPr>
      </w:pPr>
    </w:p>
    <w:p w14:paraId="0E774EB6" w14:textId="0B713173" w:rsidR="00E05637" w:rsidRPr="00E05637" w:rsidRDefault="0096781B" w:rsidP="00E05637">
      <w:pPr>
        <w:spacing w:line="276" w:lineRule="auto"/>
        <w:rPr>
          <w:rFonts w:ascii="Calibri" w:hAnsi="Calibri"/>
        </w:rPr>
      </w:pPr>
      <w:r>
        <w:rPr>
          <w:rFonts w:ascii="Calibri" w:hAnsi="Calibri"/>
        </w:rPr>
        <w:t>“</w:t>
      </w:r>
      <w:r w:rsidR="00E05637" w:rsidRPr="00E05637">
        <w:rPr>
          <w:rFonts w:ascii="Calibri" w:hAnsi="Calibri"/>
        </w:rPr>
        <w:t xml:space="preserve">Jesus heard this and was amazed at him, and turning to the crowd following him, he said, </w:t>
      </w:r>
      <w:r>
        <w:rPr>
          <w:rFonts w:ascii="Calibri" w:hAnsi="Calibri"/>
        </w:rPr>
        <w:t>‘I</w:t>
      </w:r>
      <w:r w:rsidR="00E05637" w:rsidRPr="00E05637">
        <w:rPr>
          <w:rFonts w:ascii="Calibri" w:hAnsi="Calibri"/>
        </w:rPr>
        <w:t xml:space="preserve"> tell </w:t>
      </w:r>
      <w:proofErr w:type="gramStart"/>
      <w:r w:rsidR="00E05637" w:rsidRPr="00E05637">
        <w:rPr>
          <w:rFonts w:ascii="Calibri" w:hAnsi="Calibri"/>
        </w:rPr>
        <w:t>you,</w:t>
      </w:r>
      <w:proofErr w:type="gramEnd"/>
      <w:r w:rsidR="00E05637" w:rsidRPr="00E05637">
        <w:rPr>
          <w:rFonts w:ascii="Calibri" w:hAnsi="Calibri"/>
        </w:rPr>
        <w:t xml:space="preserve"> I have not found so great a faith even in Israel.</w:t>
      </w:r>
      <w:r>
        <w:rPr>
          <w:rFonts w:ascii="Calibri" w:hAnsi="Calibri"/>
        </w:rPr>
        <w:t>’</w:t>
      </w:r>
      <w:r w:rsidR="00E05637" w:rsidRPr="00E05637">
        <w:rPr>
          <w:rFonts w:ascii="Calibri" w:hAnsi="Calibri"/>
        </w:rPr>
        <w:t xml:space="preserve"> When those who had been sent returned to the house, they found the servant in good health.</w:t>
      </w:r>
      <w:r>
        <w:rPr>
          <w:rFonts w:ascii="Calibri" w:hAnsi="Calibri"/>
        </w:rPr>
        <w:t>”</w:t>
      </w:r>
      <w:r w:rsidR="00E05637" w:rsidRPr="00E05637">
        <w:rPr>
          <w:rFonts w:ascii="Calibri" w:hAnsi="Calibri"/>
        </w:rPr>
        <w:t xml:space="preserve"> Luke 7:9-10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C734" w14:textId="77777777" w:rsidR="00721A38" w:rsidRDefault="00721A38">
      <w:r>
        <w:separator/>
      </w:r>
    </w:p>
  </w:endnote>
  <w:endnote w:type="continuationSeparator" w:id="0">
    <w:p w14:paraId="022EFA55" w14:textId="77777777" w:rsidR="00721A38" w:rsidRDefault="00721A38">
      <w:r>
        <w:continuationSeparator/>
      </w:r>
    </w:p>
  </w:endnote>
  <w:endnote w:type="continuationNotice" w:id="1">
    <w:p w14:paraId="234A474F" w14:textId="77777777" w:rsidR="00721A38" w:rsidRDefault="00721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A491" w14:textId="77777777" w:rsidR="006A114C" w:rsidRDefault="006A1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95DD013" w:rsidR="000D064C" w:rsidRPr="00E001F4" w:rsidRDefault="00A11D21" w:rsidP="00A11D21">
    <w:pPr>
      <w:pStyle w:val="Footer"/>
      <w:rPr>
        <w:rFonts w:ascii="Calibri" w:hAnsi="Calibri"/>
      </w:rPr>
    </w:pPr>
    <w:r>
      <w:rPr>
        <w:rFonts w:ascii="Calibri" w:hAnsi="Calibri"/>
        <w:b/>
        <w:bCs/>
      </w:rPr>
      <w:tab/>
    </w:r>
    <w:r w:rsidR="00FD3E69">
      <w:rPr>
        <w:rFonts w:ascii="Calibri" w:hAnsi="Calibri"/>
        <w:b/>
        <w:bCs/>
      </w:rPr>
      <w:t xml:space="preserve">Fear Is </w:t>
    </w:r>
    <w:proofErr w:type="gramStart"/>
    <w:r w:rsidR="00FD3E69">
      <w:rPr>
        <w:rFonts w:ascii="Calibri" w:hAnsi="Calibri"/>
        <w:b/>
        <w:bCs/>
      </w:rPr>
      <w:t>A</w:t>
    </w:r>
    <w:proofErr w:type="gramEnd"/>
    <w:r w:rsidR="00FD3E69">
      <w:rPr>
        <w:rFonts w:ascii="Calibri" w:hAnsi="Calibri"/>
        <w:b/>
        <w:bCs/>
      </w:rPr>
      <w:t xml:space="preserve"> Liar</w:t>
    </w:r>
    <w:r w:rsidR="000D064C" w:rsidRPr="00E001F4">
      <w:rPr>
        <w:rFonts w:ascii="Calibri" w:hAnsi="Calibri"/>
        <w:b/>
        <w:bCs/>
      </w:rPr>
      <w:t>—</w:t>
    </w:r>
    <w:r w:rsidR="00E05637">
      <w:rPr>
        <w:rFonts w:ascii="Calibri" w:hAnsi="Calibri"/>
        <w:b/>
        <w:bCs/>
      </w:rPr>
      <w:t>Great Faith For Troubled Times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0F01" w14:textId="77777777" w:rsidR="006A114C" w:rsidRDefault="006A1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BB682" w14:textId="77777777" w:rsidR="00721A38" w:rsidRDefault="00721A38">
      <w:r>
        <w:separator/>
      </w:r>
    </w:p>
  </w:footnote>
  <w:footnote w:type="continuationSeparator" w:id="0">
    <w:p w14:paraId="576CB7EE" w14:textId="77777777" w:rsidR="00721A38" w:rsidRDefault="00721A38">
      <w:r>
        <w:continuationSeparator/>
      </w:r>
    </w:p>
  </w:footnote>
  <w:footnote w:type="continuationNotice" w:id="1">
    <w:p w14:paraId="223102D7" w14:textId="77777777" w:rsidR="00721A38" w:rsidRDefault="00721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55A9"/>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D3E78"/>
    <w:rsid w:val="001E3993"/>
    <w:rsid w:val="001F2E97"/>
    <w:rsid w:val="001F736C"/>
    <w:rsid w:val="00222084"/>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4F2C"/>
    <w:rsid w:val="002F6231"/>
    <w:rsid w:val="00313F0F"/>
    <w:rsid w:val="003259AC"/>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863C5"/>
    <w:rsid w:val="006A114C"/>
    <w:rsid w:val="006A24A7"/>
    <w:rsid w:val="006A6FCB"/>
    <w:rsid w:val="006B7862"/>
    <w:rsid w:val="006C4559"/>
    <w:rsid w:val="006D24DF"/>
    <w:rsid w:val="006D3136"/>
    <w:rsid w:val="006D3F80"/>
    <w:rsid w:val="006D5364"/>
    <w:rsid w:val="006E4F39"/>
    <w:rsid w:val="006E77E6"/>
    <w:rsid w:val="00702914"/>
    <w:rsid w:val="00721A38"/>
    <w:rsid w:val="007600CD"/>
    <w:rsid w:val="007630E7"/>
    <w:rsid w:val="00782A48"/>
    <w:rsid w:val="00791189"/>
    <w:rsid w:val="007960BA"/>
    <w:rsid w:val="007A6325"/>
    <w:rsid w:val="007C5C95"/>
    <w:rsid w:val="007E1319"/>
    <w:rsid w:val="007E21E2"/>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6781B"/>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1DF2"/>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D7ECD"/>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2790E"/>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05637"/>
    <w:rsid w:val="00E3156D"/>
    <w:rsid w:val="00E34A7C"/>
    <w:rsid w:val="00E53191"/>
    <w:rsid w:val="00E56D30"/>
    <w:rsid w:val="00E64AE0"/>
    <w:rsid w:val="00E667AB"/>
    <w:rsid w:val="00E75A9B"/>
    <w:rsid w:val="00E80CE9"/>
    <w:rsid w:val="00E91EAD"/>
    <w:rsid w:val="00ED0AA7"/>
    <w:rsid w:val="00ED1D31"/>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D3E69"/>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55</TotalTime>
  <Pages>11</Pages>
  <Words>3741</Words>
  <Characters>21326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2022-12-07T18:00:00Z</cp:lastPrinted>
  <dcterms:created xsi:type="dcterms:W3CDTF">2023-02-18T17:22:00Z</dcterms:created>
  <dcterms:modified xsi:type="dcterms:W3CDTF">2023-02-20T00:13:00Z</dcterms:modified>
  <cp:category/>
</cp:coreProperties>
</file>